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D9" w:rsidRDefault="004532D9" w:rsidP="00045EF2">
      <w:pPr>
        <w:jc w:val="both"/>
        <w:rPr>
          <w:rFonts w:eastAsia="Times New Roman"/>
          <w:b/>
          <w:bCs/>
          <w:sz w:val="24"/>
          <w:szCs w:val="24"/>
        </w:rPr>
      </w:pPr>
    </w:p>
    <w:p w:rsidR="004532D9" w:rsidRPr="006A5CEC" w:rsidRDefault="004532D9" w:rsidP="004532D9">
      <w:pPr>
        <w:jc w:val="center"/>
        <w:rPr>
          <w:b/>
          <w:sz w:val="28"/>
          <w:szCs w:val="28"/>
        </w:rPr>
      </w:pPr>
      <w:r w:rsidRPr="006A5CEC">
        <w:rPr>
          <w:b/>
          <w:sz w:val="28"/>
          <w:szCs w:val="28"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:rsidR="004532D9" w:rsidRDefault="00A85AA7" w:rsidP="00A85AA7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3FE6F558" wp14:editId="5A6250B8">
            <wp:extent cx="6152515" cy="1479550"/>
            <wp:effectExtent l="0" t="0" r="63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5AA7" w:rsidRDefault="00A85AA7" w:rsidP="00A85AA7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A85AA7" w:rsidRPr="00C8277A" w:rsidRDefault="00A85AA7" w:rsidP="00A85AA7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bookmarkStart w:id="0" w:name="_GoBack"/>
      <w:bookmarkEnd w:id="0"/>
    </w:p>
    <w:p w:rsidR="004532D9" w:rsidRDefault="004532D9" w:rsidP="004532D9">
      <w:pPr>
        <w:shd w:val="clear" w:color="auto" w:fill="FFFFFF"/>
        <w:jc w:val="center"/>
        <w:rPr>
          <w:rFonts w:eastAsia="Times New Roman"/>
          <w:b/>
          <w:bCs/>
          <w:color w:val="000000"/>
          <w:sz w:val="36"/>
          <w:szCs w:val="36"/>
        </w:rPr>
      </w:pPr>
      <w:r w:rsidRPr="006A5CEC">
        <w:rPr>
          <w:rFonts w:eastAsia="Times New Roman"/>
          <w:b/>
          <w:bCs/>
          <w:color w:val="000000"/>
          <w:sz w:val="36"/>
          <w:szCs w:val="36"/>
        </w:rPr>
        <w:t>РАБОЧАЯ ПРОГРАММА</w:t>
      </w:r>
    </w:p>
    <w:p w:rsidR="006639D6" w:rsidRDefault="006639D6" w:rsidP="006639D6">
      <w:pPr>
        <w:shd w:val="clear" w:color="auto" w:fill="FFFFFF"/>
        <w:jc w:val="center"/>
        <w:rPr>
          <w:rFonts w:eastAsia="Times New Roman"/>
          <w:b/>
          <w:bCs/>
          <w:color w:val="000000"/>
          <w:sz w:val="32"/>
          <w:szCs w:val="32"/>
        </w:rPr>
      </w:pPr>
      <w:r>
        <w:rPr>
          <w:rFonts w:eastAsia="Times New Roman"/>
          <w:b/>
          <w:bCs/>
          <w:color w:val="000000"/>
          <w:sz w:val="32"/>
          <w:szCs w:val="32"/>
        </w:rPr>
        <w:t>Для слабослышащих обучающихся</w:t>
      </w:r>
    </w:p>
    <w:p w:rsidR="004532D9" w:rsidRPr="00C8277A" w:rsidRDefault="004532D9" w:rsidP="004532D9">
      <w:pPr>
        <w:shd w:val="clear" w:color="auto" w:fill="FFFFFF"/>
        <w:jc w:val="center"/>
        <w:rPr>
          <w:rFonts w:eastAsia="Times New Roman"/>
          <w:color w:val="000000"/>
          <w:sz w:val="36"/>
          <w:szCs w:val="36"/>
        </w:rPr>
      </w:pPr>
    </w:p>
    <w:p w:rsidR="004532D9" w:rsidRPr="00104E73" w:rsidRDefault="004532D9" w:rsidP="004532D9">
      <w:pPr>
        <w:shd w:val="clear" w:color="auto" w:fill="FFFFFF"/>
        <w:rPr>
          <w:rFonts w:eastAsia="Times New Roman"/>
          <w:b/>
          <w:color w:val="000000"/>
          <w:sz w:val="32"/>
          <w:szCs w:val="32"/>
        </w:rPr>
      </w:pPr>
      <w:r w:rsidRPr="00104E73">
        <w:rPr>
          <w:rFonts w:eastAsia="Times New Roman"/>
          <w:b/>
          <w:color w:val="000000"/>
          <w:sz w:val="32"/>
          <w:szCs w:val="32"/>
        </w:rPr>
        <w:t>Наимен</w:t>
      </w:r>
      <w:r>
        <w:rPr>
          <w:rFonts w:eastAsia="Times New Roman"/>
          <w:b/>
          <w:color w:val="000000"/>
          <w:sz w:val="32"/>
          <w:szCs w:val="32"/>
        </w:rPr>
        <w:t xml:space="preserve">ование учебного курса: </w:t>
      </w:r>
      <w:r w:rsidRPr="004532D9">
        <w:rPr>
          <w:rFonts w:eastAsia="Times New Roman"/>
          <w:b/>
          <w:color w:val="000000"/>
          <w:sz w:val="40"/>
          <w:szCs w:val="40"/>
        </w:rPr>
        <w:t>технология</w:t>
      </w:r>
    </w:p>
    <w:p w:rsidR="004532D9" w:rsidRPr="00104E73" w:rsidRDefault="004532D9" w:rsidP="004532D9">
      <w:pPr>
        <w:shd w:val="clear" w:color="auto" w:fill="FFFFFF"/>
        <w:rPr>
          <w:rFonts w:eastAsia="Times New Roman"/>
          <w:b/>
          <w:color w:val="000000"/>
          <w:sz w:val="32"/>
          <w:szCs w:val="32"/>
        </w:rPr>
      </w:pPr>
      <w:r w:rsidRPr="00104E73">
        <w:rPr>
          <w:rFonts w:eastAsia="Times New Roman"/>
          <w:b/>
          <w:color w:val="000000"/>
          <w:sz w:val="32"/>
          <w:szCs w:val="32"/>
        </w:rPr>
        <w:t xml:space="preserve">Класс: </w:t>
      </w:r>
      <w:r>
        <w:rPr>
          <w:rFonts w:eastAsia="Times New Roman"/>
          <w:b/>
          <w:color w:val="000000"/>
          <w:sz w:val="32"/>
          <w:szCs w:val="32"/>
        </w:rPr>
        <w:t xml:space="preserve">5, </w:t>
      </w:r>
      <w:r w:rsidR="00735BE8">
        <w:rPr>
          <w:rFonts w:eastAsia="Times New Roman"/>
          <w:b/>
          <w:color w:val="000000"/>
          <w:sz w:val="32"/>
          <w:szCs w:val="32"/>
        </w:rPr>
        <w:t>6, 8</w:t>
      </w:r>
      <w:r>
        <w:rPr>
          <w:rFonts w:eastAsia="Times New Roman"/>
          <w:b/>
          <w:color w:val="000000"/>
          <w:sz w:val="32"/>
          <w:szCs w:val="32"/>
        </w:rPr>
        <w:t xml:space="preserve"> класс</w:t>
      </w:r>
    </w:p>
    <w:p w:rsidR="004532D9" w:rsidRPr="00104E73" w:rsidRDefault="004532D9" w:rsidP="004532D9">
      <w:pPr>
        <w:shd w:val="clear" w:color="auto" w:fill="FFFFFF"/>
        <w:rPr>
          <w:rFonts w:eastAsia="Times New Roman"/>
          <w:b/>
          <w:color w:val="000000"/>
          <w:sz w:val="28"/>
          <w:szCs w:val="28"/>
        </w:rPr>
      </w:pPr>
    </w:p>
    <w:p w:rsidR="004532D9" w:rsidRPr="00104E73" w:rsidRDefault="004532D9" w:rsidP="004532D9">
      <w:pPr>
        <w:shd w:val="clear" w:color="auto" w:fill="FFFFFF"/>
        <w:rPr>
          <w:rFonts w:eastAsia="Times New Roman"/>
          <w:b/>
          <w:color w:val="000000"/>
          <w:sz w:val="32"/>
          <w:szCs w:val="32"/>
        </w:rPr>
      </w:pPr>
      <w:r w:rsidRPr="00104E73">
        <w:rPr>
          <w:rFonts w:eastAsia="Times New Roman"/>
          <w:b/>
          <w:color w:val="000000"/>
          <w:sz w:val="32"/>
          <w:szCs w:val="32"/>
        </w:rPr>
        <w:t>Уровень образования:  ООО</w:t>
      </w:r>
      <w:r w:rsidR="005B2411">
        <w:rPr>
          <w:rFonts w:eastAsia="Times New Roman"/>
          <w:b/>
          <w:color w:val="000000"/>
          <w:sz w:val="32"/>
          <w:szCs w:val="32"/>
        </w:rPr>
        <w:t xml:space="preserve">  ФГОС</w:t>
      </w:r>
    </w:p>
    <w:p w:rsidR="004532D9" w:rsidRPr="00104E73" w:rsidRDefault="004532D9" w:rsidP="004532D9">
      <w:pPr>
        <w:shd w:val="clear" w:color="auto" w:fill="FFFFFF"/>
        <w:rPr>
          <w:rFonts w:eastAsia="Times New Roman"/>
          <w:b/>
          <w:bCs/>
          <w:color w:val="000000"/>
          <w:sz w:val="32"/>
          <w:szCs w:val="32"/>
        </w:rPr>
      </w:pPr>
    </w:p>
    <w:p w:rsidR="004532D9" w:rsidRDefault="004532D9" w:rsidP="004532D9">
      <w:pPr>
        <w:shd w:val="clear" w:color="auto" w:fill="FFFFFF"/>
        <w:rPr>
          <w:rFonts w:eastAsia="Times New Roman"/>
          <w:b/>
          <w:bCs/>
          <w:color w:val="000000"/>
          <w:sz w:val="32"/>
          <w:szCs w:val="32"/>
        </w:rPr>
      </w:pPr>
      <w:r w:rsidRPr="00104E73">
        <w:rPr>
          <w:rFonts w:eastAsia="Times New Roman"/>
          <w:b/>
          <w:bCs/>
          <w:color w:val="000000"/>
          <w:sz w:val="32"/>
          <w:szCs w:val="32"/>
        </w:rPr>
        <w:t xml:space="preserve">Срок реализации программы: </w:t>
      </w:r>
      <w:r w:rsidR="00735BE8">
        <w:rPr>
          <w:rFonts w:eastAsia="Times New Roman"/>
          <w:b/>
          <w:bCs/>
          <w:color w:val="000000"/>
          <w:sz w:val="32"/>
          <w:szCs w:val="32"/>
        </w:rPr>
        <w:t xml:space="preserve"> 2022-2023</w:t>
      </w:r>
      <w:r w:rsidRPr="00104E73">
        <w:rPr>
          <w:rFonts w:eastAsia="Times New Roman"/>
          <w:b/>
          <w:bCs/>
          <w:color w:val="000000"/>
          <w:sz w:val="32"/>
          <w:szCs w:val="32"/>
        </w:rPr>
        <w:t xml:space="preserve"> учебный год</w:t>
      </w:r>
    </w:p>
    <w:p w:rsidR="004532D9" w:rsidRPr="007F44B9" w:rsidRDefault="004532D9" w:rsidP="004532D9">
      <w:pPr>
        <w:shd w:val="clear" w:color="auto" w:fill="FFFFFF"/>
        <w:rPr>
          <w:rFonts w:eastAsia="Times New Roman"/>
          <w:color w:val="000000"/>
          <w:sz w:val="32"/>
          <w:szCs w:val="32"/>
        </w:rPr>
      </w:pPr>
    </w:p>
    <w:p w:rsidR="004532D9" w:rsidRPr="00735BE8" w:rsidRDefault="004532D9" w:rsidP="00735BE8">
      <w:pPr>
        <w:tabs>
          <w:tab w:val="left" w:pos="5676"/>
        </w:tabs>
        <w:rPr>
          <w:sz w:val="32"/>
          <w:szCs w:val="32"/>
        </w:rPr>
      </w:pPr>
      <w:r w:rsidRPr="007F44B9">
        <w:rPr>
          <w:sz w:val="32"/>
          <w:szCs w:val="32"/>
        </w:rPr>
        <w:t xml:space="preserve">Количество часов:  </w:t>
      </w:r>
      <w:r w:rsidR="002639A5">
        <w:rPr>
          <w:sz w:val="32"/>
          <w:szCs w:val="32"/>
        </w:rPr>
        <w:t xml:space="preserve"> </w:t>
      </w:r>
      <w:r w:rsidRPr="00735BE8">
        <w:rPr>
          <w:sz w:val="32"/>
          <w:szCs w:val="32"/>
        </w:rPr>
        <w:t xml:space="preserve">5 </w:t>
      </w:r>
      <w:r w:rsidR="002639A5" w:rsidRPr="00735BE8">
        <w:rPr>
          <w:sz w:val="32"/>
          <w:szCs w:val="32"/>
        </w:rPr>
        <w:t xml:space="preserve"> </w:t>
      </w:r>
      <w:r w:rsidRPr="00735BE8">
        <w:rPr>
          <w:sz w:val="32"/>
          <w:szCs w:val="32"/>
        </w:rPr>
        <w:t xml:space="preserve">класс </w:t>
      </w:r>
      <w:r w:rsidR="002639A5" w:rsidRPr="00735BE8">
        <w:rPr>
          <w:sz w:val="32"/>
          <w:szCs w:val="32"/>
        </w:rPr>
        <w:t xml:space="preserve"> 2 часа</w:t>
      </w:r>
      <w:r w:rsidRPr="00735BE8">
        <w:rPr>
          <w:sz w:val="32"/>
          <w:szCs w:val="32"/>
        </w:rPr>
        <w:t xml:space="preserve"> в неделю 68 часов год</w:t>
      </w:r>
    </w:p>
    <w:p w:rsidR="00735BE8" w:rsidRPr="00735BE8" w:rsidRDefault="00735BE8" w:rsidP="00735BE8">
      <w:pPr>
        <w:tabs>
          <w:tab w:val="left" w:pos="5676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Pr="00735BE8">
        <w:rPr>
          <w:sz w:val="32"/>
          <w:szCs w:val="32"/>
        </w:rPr>
        <w:t>6 класс  2 часа в неделю 68  часов год</w:t>
      </w:r>
    </w:p>
    <w:p w:rsidR="004532D9" w:rsidRPr="00735BE8" w:rsidRDefault="00291684" w:rsidP="00735BE8">
      <w:pPr>
        <w:tabs>
          <w:tab w:val="left" w:pos="5676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="00735BE8">
        <w:rPr>
          <w:sz w:val="32"/>
          <w:szCs w:val="32"/>
        </w:rPr>
        <w:t xml:space="preserve"> </w:t>
      </w:r>
      <w:r w:rsidR="00735BE8" w:rsidRPr="00735BE8">
        <w:rPr>
          <w:sz w:val="32"/>
          <w:szCs w:val="32"/>
        </w:rPr>
        <w:t>8</w:t>
      </w:r>
      <w:r w:rsidR="00735BE8">
        <w:rPr>
          <w:sz w:val="32"/>
          <w:szCs w:val="32"/>
        </w:rPr>
        <w:t xml:space="preserve"> </w:t>
      </w:r>
      <w:r w:rsidR="004532D9" w:rsidRPr="00735BE8">
        <w:rPr>
          <w:sz w:val="32"/>
          <w:szCs w:val="32"/>
        </w:rPr>
        <w:t xml:space="preserve">класс </w:t>
      </w:r>
      <w:r w:rsidR="002639A5" w:rsidRPr="00735BE8">
        <w:rPr>
          <w:sz w:val="32"/>
          <w:szCs w:val="32"/>
        </w:rPr>
        <w:t xml:space="preserve"> </w:t>
      </w:r>
      <w:r w:rsidR="00735BE8">
        <w:rPr>
          <w:sz w:val="32"/>
          <w:szCs w:val="32"/>
        </w:rPr>
        <w:t xml:space="preserve">2 часа в неделю </w:t>
      </w:r>
      <w:r w:rsidR="00735BE8" w:rsidRPr="00735BE8">
        <w:rPr>
          <w:sz w:val="32"/>
          <w:szCs w:val="32"/>
        </w:rPr>
        <w:t xml:space="preserve">68 </w:t>
      </w:r>
      <w:r w:rsidR="004532D9" w:rsidRPr="00735BE8">
        <w:rPr>
          <w:sz w:val="32"/>
          <w:szCs w:val="32"/>
        </w:rPr>
        <w:t>часов год</w:t>
      </w:r>
    </w:p>
    <w:p w:rsidR="004532D9" w:rsidRPr="00735BE8" w:rsidRDefault="004532D9" w:rsidP="00735BE8">
      <w:pPr>
        <w:tabs>
          <w:tab w:val="left" w:pos="5676"/>
        </w:tabs>
        <w:jc w:val="right"/>
        <w:rPr>
          <w:sz w:val="32"/>
          <w:szCs w:val="32"/>
        </w:rPr>
      </w:pPr>
    </w:p>
    <w:p w:rsidR="004532D9" w:rsidRPr="007F44B9" w:rsidRDefault="004532D9" w:rsidP="004532D9">
      <w:pPr>
        <w:tabs>
          <w:tab w:val="left" w:pos="5676"/>
        </w:tabs>
        <w:jc w:val="both"/>
        <w:rPr>
          <w:sz w:val="32"/>
          <w:szCs w:val="32"/>
        </w:rPr>
      </w:pPr>
    </w:p>
    <w:p w:rsidR="004532D9" w:rsidRPr="007F44B9" w:rsidRDefault="004532D9" w:rsidP="004532D9">
      <w:pPr>
        <w:pStyle w:val="a5"/>
        <w:shd w:val="clear" w:color="auto" w:fill="FFFFFF"/>
        <w:spacing w:before="0" w:beforeAutospacing="0" w:after="171" w:line="360" w:lineRule="auto"/>
        <w:rPr>
          <w:color w:val="000000"/>
          <w:sz w:val="32"/>
          <w:szCs w:val="32"/>
        </w:rPr>
      </w:pPr>
      <w:r w:rsidRPr="007F44B9">
        <w:rPr>
          <w:color w:val="000000"/>
          <w:sz w:val="32"/>
          <w:szCs w:val="32"/>
        </w:rPr>
        <w:t xml:space="preserve">Составлена на основе  примерной программы  по </w:t>
      </w:r>
      <w:r>
        <w:rPr>
          <w:color w:val="000000"/>
          <w:sz w:val="32"/>
          <w:szCs w:val="32"/>
        </w:rPr>
        <w:t>технологии,</w:t>
      </w:r>
      <w:r w:rsidRPr="007F44B9">
        <w:rPr>
          <w:color w:val="000000"/>
          <w:sz w:val="32"/>
          <w:szCs w:val="32"/>
        </w:rPr>
        <w:t xml:space="preserve"> для общ</w:t>
      </w:r>
      <w:r>
        <w:rPr>
          <w:color w:val="000000"/>
          <w:sz w:val="32"/>
          <w:szCs w:val="32"/>
        </w:rPr>
        <w:t xml:space="preserve">еобразовательных учреждений  5, </w:t>
      </w:r>
      <w:r w:rsidR="00735BE8">
        <w:rPr>
          <w:color w:val="000000"/>
          <w:sz w:val="32"/>
          <w:szCs w:val="32"/>
        </w:rPr>
        <w:t>6, 8</w:t>
      </w:r>
      <w:r>
        <w:rPr>
          <w:color w:val="000000"/>
          <w:sz w:val="32"/>
          <w:szCs w:val="32"/>
        </w:rPr>
        <w:t xml:space="preserve">  класс </w:t>
      </w:r>
      <w:r w:rsidRPr="007F44B9">
        <w:rPr>
          <w:color w:val="000000"/>
          <w:sz w:val="32"/>
          <w:szCs w:val="32"/>
        </w:rPr>
        <w:t xml:space="preserve"> под редакцией</w:t>
      </w:r>
      <w:r>
        <w:rPr>
          <w:color w:val="000000"/>
          <w:sz w:val="32"/>
          <w:szCs w:val="32"/>
        </w:rPr>
        <w:t xml:space="preserve">  Г.Г. Мозговая, Г.Б. </w:t>
      </w:r>
      <w:proofErr w:type="spellStart"/>
      <w:r>
        <w:rPr>
          <w:color w:val="000000"/>
          <w:sz w:val="32"/>
          <w:szCs w:val="32"/>
        </w:rPr>
        <w:t>Картушина</w:t>
      </w:r>
      <w:proofErr w:type="spellEnd"/>
      <w:r w:rsidRPr="007F44B9">
        <w:rPr>
          <w:color w:val="000000"/>
          <w:sz w:val="32"/>
          <w:szCs w:val="32"/>
        </w:rPr>
        <w:t xml:space="preserve"> </w:t>
      </w:r>
    </w:p>
    <w:p w:rsidR="004532D9" w:rsidRPr="00C93C13" w:rsidRDefault="004532D9" w:rsidP="004532D9">
      <w:pPr>
        <w:shd w:val="clear" w:color="auto" w:fill="FFFFFF"/>
        <w:spacing w:after="171"/>
        <w:rPr>
          <w:rFonts w:eastAsia="Times New Roman"/>
          <w:b/>
          <w:bCs/>
          <w:color w:val="000000"/>
          <w:sz w:val="28"/>
          <w:szCs w:val="28"/>
        </w:rPr>
      </w:pPr>
    </w:p>
    <w:p w:rsidR="004532D9" w:rsidRPr="007F44B9" w:rsidRDefault="004532D9" w:rsidP="004532D9">
      <w:pPr>
        <w:shd w:val="clear" w:color="auto" w:fill="FFFFFF"/>
        <w:rPr>
          <w:rFonts w:eastAsia="Times New Roman"/>
          <w:bCs/>
          <w:color w:val="000000"/>
          <w:sz w:val="32"/>
          <w:szCs w:val="32"/>
          <w:u w:val="single"/>
        </w:rPr>
      </w:pPr>
      <w:r>
        <w:rPr>
          <w:rFonts w:eastAsia="Times New Roman"/>
          <w:bCs/>
          <w:color w:val="000000"/>
          <w:sz w:val="32"/>
          <w:szCs w:val="32"/>
          <w:u w:val="single"/>
        </w:rPr>
        <w:t xml:space="preserve">Составитель: Кулова Ф.И. </w:t>
      </w:r>
      <w:r w:rsidRPr="007F44B9">
        <w:rPr>
          <w:rFonts w:eastAsia="Times New Roman"/>
          <w:bCs/>
          <w:color w:val="000000"/>
          <w:sz w:val="32"/>
          <w:szCs w:val="32"/>
          <w:u w:val="single"/>
        </w:rPr>
        <w:t xml:space="preserve"> квали</w:t>
      </w:r>
      <w:r>
        <w:rPr>
          <w:rFonts w:eastAsia="Times New Roman"/>
          <w:bCs/>
          <w:color w:val="000000"/>
          <w:sz w:val="32"/>
          <w:szCs w:val="32"/>
          <w:u w:val="single"/>
        </w:rPr>
        <w:t>фикационная категория - высшая</w:t>
      </w:r>
    </w:p>
    <w:p w:rsidR="004532D9" w:rsidRPr="007F44B9" w:rsidRDefault="004532D9" w:rsidP="004532D9">
      <w:pPr>
        <w:jc w:val="center"/>
        <w:rPr>
          <w:sz w:val="20"/>
          <w:szCs w:val="20"/>
        </w:rPr>
      </w:pPr>
      <w:r w:rsidRPr="007F44B9">
        <w:rPr>
          <w:sz w:val="20"/>
          <w:szCs w:val="20"/>
        </w:rPr>
        <w:t>ФИО учителя-составителя программы, квалификационная категория)</w:t>
      </w:r>
    </w:p>
    <w:p w:rsidR="004532D9" w:rsidRPr="00C8277A" w:rsidRDefault="004532D9" w:rsidP="004532D9">
      <w:pPr>
        <w:pStyle w:val="a5"/>
        <w:shd w:val="clear" w:color="auto" w:fill="FFFFFF"/>
        <w:spacing w:before="0" w:beforeAutospacing="0" w:after="171"/>
        <w:rPr>
          <w:color w:val="000000"/>
        </w:rPr>
      </w:pPr>
    </w:p>
    <w:p w:rsidR="004532D9" w:rsidRDefault="004532D9" w:rsidP="004532D9">
      <w:pPr>
        <w:shd w:val="clear" w:color="auto" w:fill="FFFFFF"/>
        <w:spacing w:after="171"/>
        <w:jc w:val="center"/>
        <w:rPr>
          <w:rFonts w:eastAsia="Times New Roman"/>
          <w:color w:val="000000"/>
          <w:sz w:val="24"/>
          <w:szCs w:val="24"/>
        </w:rPr>
      </w:pPr>
    </w:p>
    <w:p w:rsidR="004532D9" w:rsidRDefault="004532D9" w:rsidP="004532D9">
      <w:pPr>
        <w:shd w:val="clear" w:color="auto" w:fill="FFFFFF"/>
        <w:spacing w:after="171"/>
        <w:jc w:val="center"/>
        <w:rPr>
          <w:rFonts w:eastAsia="Times New Roman"/>
          <w:color w:val="000000"/>
          <w:sz w:val="24"/>
          <w:szCs w:val="24"/>
        </w:rPr>
      </w:pPr>
    </w:p>
    <w:p w:rsidR="004532D9" w:rsidRDefault="004532D9" w:rsidP="004532D9">
      <w:pPr>
        <w:shd w:val="clear" w:color="auto" w:fill="FFFFFF"/>
        <w:spacing w:after="171"/>
        <w:jc w:val="center"/>
        <w:rPr>
          <w:rFonts w:eastAsia="Times New Roman"/>
          <w:color w:val="000000"/>
          <w:sz w:val="24"/>
          <w:szCs w:val="24"/>
        </w:rPr>
      </w:pPr>
    </w:p>
    <w:p w:rsidR="002460A1" w:rsidRDefault="002460A1" w:rsidP="00050318">
      <w:pPr>
        <w:rPr>
          <w:b/>
          <w:sz w:val="20"/>
          <w:szCs w:val="20"/>
        </w:rPr>
      </w:pPr>
    </w:p>
    <w:p w:rsidR="00050318" w:rsidRDefault="00050318" w:rsidP="00050318">
      <w:pPr>
        <w:rPr>
          <w:b/>
          <w:sz w:val="20"/>
          <w:szCs w:val="20"/>
        </w:rPr>
      </w:pPr>
    </w:p>
    <w:p w:rsidR="008C4FFD" w:rsidRDefault="00050318" w:rsidP="00050318">
      <w:pPr>
        <w:rPr>
          <w:rFonts w:eastAsia="Times New Roman"/>
          <w:b/>
          <w:bCs/>
          <w:sz w:val="24"/>
          <w:szCs w:val="24"/>
        </w:rPr>
      </w:pPr>
      <w:r>
        <w:rPr>
          <w:b/>
          <w:sz w:val="20"/>
          <w:szCs w:val="20"/>
        </w:rPr>
        <w:t xml:space="preserve">                                                                    </w:t>
      </w:r>
      <w:r w:rsidR="00735BE8">
        <w:rPr>
          <w:b/>
          <w:sz w:val="20"/>
          <w:szCs w:val="20"/>
        </w:rPr>
        <w:t>2022-2023</w:t>
      </w:r>
      <w:r>
        <w:rPr>
          <w:b/>
          <w:sz w:val="20"/>
          <w:szCs w:val="20"/>
        </w:rPr>
        <w:t xml:space="preserve">   учебный год</w:t>
      </w:r>
      <w:r w:rsidR="00045EF2" w:rsidRPr="00B03EA9">
        <w:rPr>
          <w:rFonts w:eastAsia="Times New Roman"/>
          <w:b/>
          <w:bCs/>
          <w:sz w:val="24"/>
          <w:szCs w:val="24"/>
        </w:rPr>
        <w:t xml:space="preserve">  </w:t>
      </w:r>
    </w:p>
    <w:p w:rsidR="00050318" w:rsidRPr="00050318" w:rsidRDefault="00050318" w:rsidP="00050318">
      <w:pPr>
        <w:rPr>
          <w:b/>
          <w:sz w:val="20"/>
          <w:szCs w:val="20"/>
        </w:rPr>
      </w:pPr>
    </w:p>
    <w:p w:rsidR="008F72F8" w:rsidRPr="00B03EA9" w:rsidRDefault="00045EF2" w:rsidP="00045EF2">
      <w:pPr>
        <w:jc w:val="both"/>
        <w:rPr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lastRenderedPageBreak/>
        <w:t xml:space="preserve"> </w:t>
      </w:r>
      <w:r w:rsidR="00F92B9C" w:rsidRPr="00B03EA9"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8F72F8" w:rsidRPr="00B03EA9" w:rsidRDefault="00F92B9C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  </w:t>
      </w:r>
      <w:r w:rsidR="00E124AC">
        <w:rPr>
          <w:rFonts w:eastAsia="Times New Roman"/>
          <w:sz w:val="24"/>
          <w:szCs w:val="24"/>
        </w:rPr>
        <w:t>Р</w:t>
      </w:r>
      <w:r w:rsidR="004608FF" w:rsidRPr="00B03EA9">
        <w:rPr>
          <w:rFonts w:eastAsia="Times New Roman"/>
          <w:sz w:val="24"/>
          <w:szCs w:val="24"/>
        </w:rPr>
        <w:t>абочая</w:t>
      </w:r>
      <w:r w:rsidRPr="00B03EA9">
        <w:rPr>
          <w:rFonts w:eastAsia="Times New Roman"/>
          <w:sz w:val="24"/>
          <w:szCs w:val="24"/>
        </w:rPr>
        <w:t xml:space="preserve">  программа  </w:t>
      </w:r>
      <w:r w:rsidR="00E124AC">
        <w:rPr>
          <w:rFonts w:eastAsia="Times New Roman"/>
          <w:sz w:val="24"/>
          <w:szCs w:val="24"/>
        </w:rPr>
        <w:t xml:space="preserve">по технологии для </w:t>
      </w:r>
      <w:r w:rsidRPr="00B03EA9">
        <w:rPr>
          <w:rFonts w:eastAsia="Times New Roman"/>
          <w:sz w:val="24"/>
          <w:szCs w:val="24"/>
        </w:rPr>
        <w:t>глухих  детей</w:t>
      </w:r>
      <w:r w:rsidR="00E2314B" w:rsidRPr="00B03EA9">
        <w:rPr>
          <w:sz w:val="24"/>
          <w:szCs w:val="24"/>
        </w:rPr>
        <w:t xml:space="preserve"> </w:t>
      </w:r>
      <w:r w:rsidR="00E124AC">
        <w:rPr>
          <w:rFonts w:eastAsia="Times New Roman"/>
          <w:sz w:val="24"/>
          <w:szCs w:val="24"/>
        </w:rPr>
        <w:t xml:space="preserve">– это </w:t>
      </w:r>
      <w:r w:rsidRPr="00B03EA9">
        <w:rPr>
          <w:rFonts w:eastAsia="Times New Roman"/>
          <w:sz w:val="24"/>
          <w:szCs w:val="24"/>
        </w:rPr>
        <w:t xml:space="preserve"> программа, адаптированная для обучения глухих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адаптацию.</w:t>
      </w:r>
    </w:p>
    <w:p w:rsidR="008F72F8" w:rsidRPr="00B03EA9" w:rsidRDefault="00F92B9C" w:rsidP="00E124AC">
      <w:pPr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Нормативн</w:t>
      </w:r>
      <w:proofErr w:type="gramStart"/>
      <w:r w:rsidRPr="00B03EA9">
        <w:rPr>
          <w:rFonts w:eastAsia="Times New Roman"/>
          <w:sz w:val="24"/>
          <w:szCs w:val="24"/>
        </w:rPr>
        <w:t>о-</w:t>
      </w:r>
      <w:proofErr w:type="gramEnd"/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 xml:space="preserve">правовую  базу разработки  </w:t>
      </w:r>
      <w:r w:rsidR="00E124AC">
        <w:rPr>
          <w:rFonts w:eastAsia="Times New Roman"/>
          <w:sz w:val="24"/>
          <w:szCs w:val="24"/>
        </w:rPr>
        <w:t xml:space="preserve">рабочей программы для </w:t>
      </w:r>
      <w:r w:rsidRPr="00B03EA9">
        <w:rPr>
          <w:rFonts w:eastAsia="Times New Roman"/>
          <w:sz w:val="24"/>
          <w:szCs w:val="24"/>
        </w:rPr>
        <w:t>глухих  детей составляют:</w:t>
      </w:r>
    </w:p>
    <w:p w:rsidR="008F72F8" w:rsidRPr="00B03EA9" w:rsidRDefault="00F92B9C" w:rsidP="00E2314B">
      <w:pPr>
        <w:numPr>
          <w:ilvl w:val="0"/>
          <w:numId w:val="32"/>
        </w:numPr>
        <w:tabs>
          <w:tab w:val="left" w:pos="720"/>
        </w:tabs>
        <w:ind w:left="0"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Федеральный закон от 29.12.2012г. №273-ФЗ «Об образовании в Российской Федерации»;</w:t>
      </w:r>
    </w:p>
    <w:p w:rsidR="008F72F8" w:rsidRPr="0030098F" w:rsidRDefault="00F92B9C" w:rsidP="00E2314B">
      <w:pPr>
        <w:numPr>
          <w:ilvl w:val="0"/>
          <w:numId w:val="32"/>
        </w:numPr>
        <w:tabs>
          <w:tab w:val="left" w:pos="720"/>
        </w:tabs>
        <w:ind w:left="0" w:firstLine="720"/>
        <w:jc w:val="both"/>
        <w:rPr>
          <w:rFonts w:eastAsia="Symbol"/>
          <w:sz w:val="24"/>
          <w:szCs w:val="24"/>
        </w:rPr>
      </w:pPr>
      <w:r w:rsidRPr="00E124AC">
        <w:rPr>
          <w:rFonts w:eastAsia="Times New Roman"/>
          <w:sz w:val="24"/>
          <w:szCs w:val="24"/>
        </w:rPr>
        <w:t>Федеральный компонент государственного стандарта общего образования, утвержденный приказом Министерства образования</w:t>
      </w:r>
      <w:r w:rsidR="00E66E17" w:rsidRPr="00E124AC">
        <w:rPr>
          <w:rFonts w:eastAsia="Times New Roman"/>
          <w:sz w:val="24"/>
          <w:szCs w:val="24"/>
        </w:rPr>
        <w:t xml:space="preserve"> Российской Федерации от 05.03.</w:t>
      </w:r>
      <w:r w:rsidRPr="00E124AC">
        <w:rPr>
          <w:rFonts w:eastAsia="Times New Roman"/>
          <w:sz w:val="24"/>
          <w:szCs w:val="24"/>
        </w:rPr>
        <w:t>2004г. № 1089 «Об утверждении федерального компонента государственных стандартов начального общего, основного общего и среднего общего образования»;</w:t>
      </w:r>
    </w:p>
    <w:p w:rsidR="0030098F" w:rsidRPr="00E124AC" w:rsidRDefault="0030098F" w:rsidP="00E2314B">
      <w:pPr>
        <w:numPr>
          <w:ilvl w:val="0"/>
          <w:numId w:val="32"/>
        </w:numPr>
        <w:tabs>
          <w:tab w:val="left" w:pos="720"/>
        </w:tabs>
        <w:ind w:left="0" w:firstLine="720"/>
        <w:jc w:val="both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«</w:t>
      </w:r>
      <w:proofErr w:type="spellStart"/>
      <w:r>
        <w:rPr>
          <w:rFonts w:eastAsia="Times New Roman"/>
          <w:sz w:val="24"/>
          <w:szCs w:val="24"/>
        </w:rPr>
        <w:t>Санитарно</w:t>
      </w:r>
      <w:proofErr w:type="spellEnd"/>
      <w:r>
        <w:rPr>
          <w:rFonts w:eastAsia="Times New Roman"/>
          <w:sz w:val="24"/>
          <w:szCs w:val="24"/>
        </w:rPr>
        <w:t xml:space="preserve"> – эпидемиологические требования к условиями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</w:t>
      </w:r>
      <w:proofErr w:type="gramStart"/>
      <w:r>
        <w:rPr>
          <w:rFonts w:eastAsia="Times New Roman"/>
          <w:sz w:val="24"/>
          <w:szCs w:val="24"/>
        </w:rPr>
        <w:t xml:space="preserve">( </w:t>
      </w:r>
      <w:proofErr w:type="gramEnd"/>
      <w:r>
        <w:rPr>
          <w:rFonts w:eastAsia="Times New Roman"/>
          <w:sz w:val="24"/>
          <w:szCs w:val="24"/>
        </w:rPr>
        <w:t xml:space="preserve">с изменениями </w:t>
      </w:r>
      <w:proofErr w:type="spellStart"/>
      <w:r>
        <w:rPr>
          <w:rFonts w:eastAsia="Times New Roman"/>
          <w:sz w:val="24"/>
          <w:szCs w:val="24"/>
        </w:rPr>
        <w:t>санитарно</w:t>
      </w:r>
      <w:proofErr w:type="spellEnd"/>
      <w:r>
        <w:rPr>
          <w:rFonts w:eastAsia="Times New Roman"/>
          <w:sz w:val="24"/>
          <w:szCs w:val="24"/>
        </w:rPr>
        <w:t xml:space="preserve"> – эпидемиологических правил СП 3.1/2.4.3598-20 от 30.06.2020 № 16) Постановление Главного государственного санитарного врача РФ от 10.07.2015 № 26)» </w:t>
      </w:r>
    </w:p>
    <w:p w:rsidR="008F72F8" w:rsidRPr="00E124AC" w:rsidRDefault="00F92B9C" w:rsidP="00E2314B">
      <w:pPr>
        <w:numPr>
          <w:ilvl w:val="0"/>
          <w:numId w:val="32"/>
        </w:numPr>
        <w:tabs>
          <w:tab w:val="left" w:pos="720"/>
        </w:tabs>
        <w:ind w:left="0"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Федеральный базисный учебный план, утвержденный приказом Министерства образования Российской Федерации от 10.04.2002г. №29/2065-п «Об утверждении учебных планов специальных (коррекционных) образовательных учреждений для обучающихся, воспитанников с отклонениями в развитии;</w:t>
      </w:r>
    </w:p>
    <w:p w:rsidR="00E124AC" w:rsidRPr="00B03EA9" w:rsidRDefault="00E124AC" w:rsidP="00E2314B">
      <w:pPr>
        <w:numPr>
          <w:ilvl w:val="0"/>
          <w:numId w:val="32"/>
        </w:numPr>
        <w:tabs>
          <w:tab w:val="left" w:pos="720"/>
        </w:tabs>
        <w:ind w:left="0" w:firstLine="720"/>
        <w:jc w:val="both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АООП  ООО ГБОУ КРОЦ для глухих обучающихся; </w:t>
      </w:r>
    </w:p>
    <w:p w:rsidR="008C4FFD" w:rsidRDefault="00E124AC" w:rsidP="00E2314B">
      <w:pPr>
        <w:pStyle w:val="a4"/>
        <w:numPr>
          <w:ilvl w:val="0"/>
          <w:numId w:val="32"/>
        </w:numPr>
        <w:suppressAutoHyphens/>
        <w:ind w:left="0" w:firstLine="7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Учебный план ГБОУ </w:t>
      </w:r>
      <w:r w:rsidR="004608FF" w:rsidRPr="00B03EA9">
        <w:rPr>
          <w:rFonts w:eastAsia="Times New Roman"/>
          <w:sz w:val="24"/>
          <w:szCs w:val="24"/>
        </w:rPr>
        <w:t>КРОЦ для детей с нарушениями слуха и зрения</w:t>
      </w:r>
      <w:r w:rsidR="0086267E" w:rsidRPr="00B03EA9">
        <w:rPr>
          <w:sz w:val="24"/>
          <w:szCs w:val="24"/>
        </w:rPr>
        <w:t xml:space="preserve"> </w:t>
      </w:r>
    </w:p>
    <w:p w:rsidR="0086267E" w:rsidRPr="008C4FFD" w:rsidRDefault="00097B78" w:rsidP="008C4FFD">
      <w:pPr>
        <w:suppressAutoHyphens/>
        <w:jc w:val="both"/>
        <w:rPr>
          <w:sz w:val="24"/>
          <w:szCs w:val="24"/>
        </w:rPr>
      </w:pPr>
      <w:r w:rsidRPr="008C4FFD">
        <w:rPr>
          <w:sz w:val="24"/>
          <w:szCs w:val="24"/>
        </w:rPr>
        <w:t>г.</w:t>
      </w:r>
      <w:r w:rsidR="00CA2283" w:rsidRPr="008C4FFD">
        <w:rPr>
          <w:sz w:val="24"/>
          <w:szCs w:val="24"/>
        </w:rPr>
        <w:t xml:space="preserve"> </w:t>
      </w:r>
      <w:r w:rsidR="0086267E" w:rsidRPr="008C4FFD">
        <w:rPr>
          <w:sz w:val="24"/>
          <w:szCs w:val="24"/>
        </w:rPr>
        <w:t xml:space="preserve">Владикавказ. </w:t>
      </w:r>
    </w:p>
    <w:p w:rsidR="008F72F8" w:rsidRPr="00B03EA9" w:rsidRDefault="00F34873" w:rsidP="00F34873">
      <w:pPr>
        <w:jc w:val="both"/>
        <w:rPr>
          <w:sz w:val="24"/>
          <w:szCs w:val="24"/>
        </w:rPr>
      </w:pPr>
      <w:r w:rsidRPr="00B03EA9">
        <w:rPr>
          <w:sz w:val="24"/>
          <w:szCs w:val="24"/>
        </w:rPr>
        <w:t xml:space="preserve">          </w:t>
      </w:r>
      <w:r w:rsidR="00F92B9C" w:rsidRPr="00B03EA9">
        <w:rPr>
          <w:rFonts w:eastAsia="Times New Roman"/>
          <w:b/>
          <w:bCs/>
          <w:sz w:val="24"/>
          <w:szCs w:val="24"/>
        </w:rPr>
        <w:t>Общее назначение программы:</w:t>
      </w:r>
    </w:p>
    <w:p w:rsidR="008F72F8" w:rsidRPr="00B03EA9" w:rsidRDefault="00F92B9C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Трудовое обучение осуществляется в каждом классе в рамках образовательной области «Технология». Программы по трудовому обучению разработаны на основе требований к Обязательному минимуму содержания основного общего образования, а также требований к уровню технологической подготовки выпускников основной общеобразовательной школы, который определяет необходимый уровень знаний, умений и навыков для полноценного становления личности, ее социализации. Учебный материал по информационным технологиям, художественной обработке материалов, основам предпринимательства, профессиональному самоопределению и основам проектирования не выделяются в программах в качестве самостоятельных разделов. Предмет «Трудовое обучение» призван ознакомить глухих учащихся с основными технологическими процессами современного производства материальных ценностей и обеспечить подготовку школьников, необходимую для их последующего профессионального образования в трудовой деятельности.</w:t>
      </w:r>
    </w:p>
    <w:p w:rsidR="008F72F8" w:rsidRPr="00B03EA9" w:rsidRDefault="00F34873" w:rsidP="00F34873">
      <w:pPr>
        <w:jc w:val="both"/>
        <w:rPr>
          <w:sz w:val="24"/>
          <w:szCs w:val="24"/>
        </w:rPr>
      </w:pPr>
      <w:r w:rsidRPr="00B03EA9">
        <w:rPr>
          <w:sz w:val="24"/>
          <w:szCs w:val="24"/>
        </w:rPr>
        <w:t xml:space="preserve">           </w:t>
      </w:r>
      <w:r w:rsidR="00F92B9C" w:rsidRPr="00B03EA9">
        <w:rPr>
          <w:rFonts w:eastAsia="Times New Roman"/>
          <w:b/>
          <w:bCs/>
          <w:sz w:val="24"/>
          <w:szCs w:val="24"/>
        </w:rPr>
        <w:t>Цели и задачи программы:</w:t>
      </w:r>
    </w:p>
    <w:p w:rsidR="00BE3C0D" w:rsidRPr="00B03EA9" w:rsidRDefault="00E2314B" w:rsidP="00E2314B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  <w:u w:val="single"/>
        </w:rPr>
        <w:t>Целям</w:t>
      </w:r>
      <w:r w:rsidR="00F92B9C" w:rsidRPr="00B03EA9">
        <w:rPr>
          <w:rFonts w:eastAsia="Times New Roman"/>
          <w:sz w:val="24"/>
          <w:szCs w:val="24"/>
          <w:u w:val="single"/>
        </w:rPr>
        <w:t>и</w:t>
      </w:r>
      <w:r w:rsidR="00F92B9C" w:rsidRPr="00B03EA9">
        <w:rPr>
          <w:rFonts w:eastAsia="Times New Roman"/>
          <w:sz w:val="24"/>
          <w:szCs w:val="24"/>
        </w:rPr>
        <w:t xml:space="preserve"> трудового обучения в основной школе являются: формирование у глухих учащихся </w:t>
      </w:r>
      <w:proofErr w:type="spellStart"/>
      <w:r w:rsidR="00F92B9C" w:rsidRPr="00B03EA9">
        <w:rPr>
          <w:rFonts w:eastAsia="Times New Roman"/>
          <w:sz w:val="24"/>
          <w:szCs w:val="24"/>
        </w:rPr>
        <w:t>технико</w:t>
      </w:r>
      <w:proofErr w:type="spellEnd"/>
      <w:r w:rsidR="00F92B9C" w:rsidRPr="00B03EA9">
        <w:rPr>
          <w:rFonts w:eastAsia="Times New Roman"/>
          <w:sz w:val="24"/>
          <w:szCs w:val="24"/>
        </w:rPr>
        <w:t>– технологической грамотности, технологической компетентности, культуры труда и деловых межличностных отношений; приобретение обучающимися умений в прикладной творческой деятельности, их социально-трудовая адаптация и реабилитация в непрерывном процессе</w:t>
      </w:r>
      <w:r w:rsidR="00BE3C0D" w:rsidRPr="00B03EA9">
        <w:rPr>
          <w:rFonts w:eastAsia="Times New Roman"/>
          <w:sz w:val="24"/>
          <w:szCs w:val="24"/>
        </w:rPr>
        <w:t xml:space="preserve"> профессионального самоопределения.</w:t>
      </w:r>
    </w:p>
    <w:p w:rsidR="00BE3C0D" w:rsidRPr="00B03EA9" w:rsidRDefault="00BE3C0D" w:rsidP="00E2314B">
      <w:pPr>
        <w:numPr>
          <w:ilvl w:val="0"/>
          <w:numId w:val="4"/>
        </w:numPr>
        <w:tabs>
          <w:tab w:val="left" w:pos="225"/>
        </w:tabs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учетом возрастных, физических и физиологических особенностей глухих учащихся должны решаться следующие </w:t>
      </w:r>
      <w:r w:rsidRPr="00B03EA9">
        <w:rPr>
          <w:rFonts w:eastAsia="Times New Roman"/>
          <w:sz w:val="24"/>
          <w:szCs w:val="24"/>
          <w:u w:val="single"/>
        </w:rPr>
        <w:t>задачи:</w:t>
      </w:r>
    </w:p>
    <w:p w:rsidR="00BE3C0D" w:rsidRPr="00B03EA9" w:rsidRDefault="00BE3C0D" w:rsidP="009C45D1">
      <w:pPr>
        <w:numPr>
          <w:ilvl w:val="1"/>
          <w:numId w:val="4"/>
        </w:numPr>
        <w:tabs>
          <w:tab w:val="left" w:pos="720"/>
        </w:tabs>
        <w:ind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воспитание трудолюбия, потребности в труде, уважения к людям труда, заботливого и бережного отношения к общественному достоянию и родной природе;</w:t>
      </w:r>
    </w:p>
    <w:p w:rsidR="00BE3C0D" w:rsidRPr="00B03EA9" w:rsidRDefault="00BE3C0D" w:rsidP="009C45D1">
      <w:pPr>
        <w:numPr>
          <w:ilvl w:val="1"/>
          <w:numId w:val="4"/>
        </w:numPr>
        <w:tabs>
          <w:tab w:val="left" w:pos="720"/>
        </w:tabs>
        <w:ind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формирование трудовых навыков и умений, а также технических, технологических и начальных экономических знаний учащихся, необходимых им для участия в общественно полезном, созидательном труде;</w:t>
      </w:r>
    </w:p>
    <w:p w:rsidR="00BE3C0D" w:rsidRPr="00B03EA9" w:rsidRDefault="00BE3C0D" w:rsidP="009C45D1">
      <w:pPr>
        <w:numPr>
          <w:ilvl w:val="1"/>
          <w:numId w:val="4"/>
        </w:numPr>
        <w:tabs>
          <w:tab w:val="left" w:pos="720"/>
        </w:tabs>
        <w:ind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использование в трудовой деятельности знаний по основам наук;</w:t>
      </w:r>
    </w:p>
    <w:p w:rsidR="00BE3C0D" w:rsidRPr="00B03EA9" w:rsidRDefault="00BE3C0D" w:rsidP="009C45D1">
      <w:pPr>
        <w:numPr>
          <w:ilvl w:val="1"/>
          <w:numId w:val="4"/>
        </w:numPr>
        <w:tabs>
          <w:tab w:val="left" w:pos="720"/>
        </w:tabs>
        <w:ind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расширение и углубление политехнического кругозора учащихся, ознакомление их с общими научными основами и организационно-экономическими принципами современного производства;</w:t>
      </w:r>
    </w:p>
    <w:p w:rsidR="00BE3C0D" w:rsidRPr="00B03EA9" w:rsidRDefault="00BE3C0D" w:rsidP="009C45D1">
      <w:pPr>
        <w:numPr>
          <w:ilvl w:val="1"/>
          <w:numId w:val="4"/>
        </w:numPr>
        <w:tabs>
          <w:tab w:val="left" w:pos="720"/>
        </w:tabs>
        <w:ind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lastRenderedPageBreak/>
        <w:t>ознакомление обучающихся с отраслями народного хозяйства и массовыми рабочими профессиями, побуждение их к сознательному выбору профессии;</w:t>
      </w:r>
    </w:p>
    <w:p w:rsidR="00BE3C0D" w:rsidRPr="00B03EA9" w:rsidRDefault="00BE3C0D" w:rsidP="009C45D1">
      <w:pPr>
        <w:numPr>
          <w:ilvl w:val="1"/>
          <w:numId w:val="4"/>
        </w:numPr>
        <w:tabs>
          <w:tab w:val="left" w:pos="720"/>
        </w:tabs>
        <w:ind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развитие творческих способностей и технического мышления учащихся в процессе их практической деятельности;</w:t>
      </w:r>
    </w:p>
    <w:p w:rsidR="00BE3C0D" w:rsidRPr="00B03EA9" w:rsidRDefault="00BE3C0D" w:rsidP="009C45D1">
      <w:pPr>
        <w:numPr>
          <w:ilvl w:val="1"/>
          <w:numId w:val="4"/>
        </w:numPr>
        <w:tabs>
          <w:tab w:val="left" w:pos="720"/>
        </w:tabs>
        <w:ind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подготовка учащихся к выполнению необходимых и доступных видов технологического и бытового труда;</w:t>
      </w:r>
    </w:p>
    <w:p w:rsidR="00BE3C0D" w:rsidRPr="00B03EA9" w:rsidRDefault="00BE3C0D" w:rsidP="009C45D1">
      <w:pPr>
        <w:numPr>
          <w:ilvl w:val="1"/>
          <w:numId w:val="4"/>
        </w:numPr>
        <w:tabs>
          <w:tab w:val="left" w:pos="720"/>
        </w:tabs>
        <w:ind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повышение уровня речевого и общего развития учащихся на основе реализации принципа речевой коммуникации в процессе деятельности;</w:t>
      </w:r>
    </w:p>
    <w:p w:rsidR="00D00C24" w:rsidRPr="00B03EA9" w:rsidRDefault="00BE3C0D" w:rsidP="009C45D1">
      <w:pPr>
        <w:numPr>
          <w:ilvl w:val="1"/>
          <w:numId w:val="4"/>
        </w:numPr>
        <w:tabs>
          <w:tab w:val="left" w:pos="720"/>
        </w:tabs>
        <w:ind w:firstLine="720"/>
        <w:jc w:val="both"/>
        <w:rPr>
          <w:rFonts w:eastAsia="Symbol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коррекция недостатков развития познавательной и речевой деятельности </w:t>
      </w:r>
      <w:proofErr w:type="spellStart"/>
      <w:r w:rsidRPr="00B03EA9">
        <w:rPr>
          <w:rFonts w:eastAsia="Times New Roman"/>
          <w:sz w:val="24"/>
          <w:szCs w:val="24"/>
        </w:rPr>
        <w:t>неслышащих</w:t>
      </w:r>
      <w:proofErr w:type="spellEnd"/>
      <w:r w:rsidRPr="00B03EA9">
        <w:rPr>
          <w:rFonts w:eastAsia="Times New Roman"/>
          <w:sz w:val="24"/>
          <w:szCs w:val="24"/>
        </w:rPr>
        <w:t xml:space="preserve"> в процессе труда.</w:t>
      </w:r>
    </w:p>
    <w:p w:rsidR="00F34873" w:rsidRDefault="00D00C24" w:rsidP="00F34873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Программы по трудовому обучению предусматривают преемственное развитие знаний и умений, полученных учащимися в подготовительном, I-IV классах при выполнении работ на уроках предметно-практического обучения (ППО). В свою очередь, содержание трудового обучения в V-VII классах является базой для последующего профильного и профессионального обучения в VIII-X классах. Основное содержание программ составляют практические работы учащихся (они занимают примерно</w:t>
      </w:r>
      <w:r w:rsidR="009C45D1" w:rsidRPr="00B03EA9">
        <w:rPr>
          <w:rFonts w:eastAsia="Times New Roman"/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50-75% учебного времени), остальное время отводится на изучение теоретического материала.</w:t>
      </w:r>
    </w:p>
    <w:p w:rsidR="00E124AC" w:rsidRDefault="00E124AC" w:rsidP="00F34873">
      <w:pPr>
        <w:ind w:firstLine="720"/>
        <w:jc w:val="both"/>
        <w:rPr>
          <w:rFonts w:eastAsia="Times New Roman"/>
          <w:sz w:val="24"/>
          <w:szCs w:val="24"/>
        </w:rPr>
      </w:pPr>
    </w:p>
    <w:p w:rsidR="00D3707D" w:rsidRPr="00B03EA9" w:rsidRDefault="00D3707D" w:rsidP="00D3707D">
      <w:pPr>
        <w:jc w:val="both"/>
        <w:rPr>
          <w:rFonts w:eastAsia="Symbol"/>
          <w:sz w:val="24"/>
          <w:szCs w:val="24"/>
        </w:rPr>
      </w:pPr>
      <w:r w:rsidRPr="00B03EA9">
        <w:rPr>
          <w:sz w:val="24"/>
          <w:szCs w:val="24"/>
        </w:rPr>
        <w:t xml:space="preserve">          </w:t>
      </w:r>
      <w:r w:rsidRPr="00B03EA9">
        <w:rPr>
          <w:rFonts w:eastAsia="Times New Roman"/>
          <w:b/>
          <w:bCs/>
          <w:sz w:val="24"/>
          <w:szCs w:val="24"/>
        </w:rPr>
        <w:t>Психофизиологические особенности глухих обучающихся</w:t>
      </w:r>
    </w:p>
    <w:p w:rsidR="00D3707D" w:rsidRPr="00B03EA9" w:rsidRDefault="00D3707D" w:rsidP="00D3707D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Потеря слуха лишает ребенка важного источника информации и ограничивает тем самым процесс его интеллектуального развития. Однако эти недостатки в значительной мере могут быть компенсированы применением специальных методов и технических средств в обучении.</w:t>
      </w:r>
    </w:p>
    <w:p w:rsidR="00D3707D" w:rsidRPr="00B03EA9" w:rsidRDefault="00D3707D" w:rsidP="00D3707D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Выделяют следующие группы детей с недостатками слуха:</w:t>
      </w:r>
    </w:p>
    <w:p w:rsidR="00D3707D" w:rsidRPr="00B03EA9" w:rsidRDefault="00D3707D" w:rsidP="00D3707D">
      <w:pPr>
        <w:numPr>
          <w:ilvl w:val="0"/>
          <w:numId w:val="5"/>
        </w:numPr>
        <w:tabs>
          <w:tab w:val="left" w:pos="1005"/>
        </w:tabs>
        <w:ind w:firstLine="720"/>
        <w:jc w:val="both"/>
        <w:rPr>
          <w:rFonts w:eastAsia="Times New Roman"/>
          <w:sz w:val="24"/>
          <w:szCs w:val="24"/>
        </w:rPr>
      </w:pPr>
      <w:proofErr w:type="spellStart"/>
      <w:r w:rsidRPr="00B03EA9">
        <w:rPr>
          <w:rFonts w:eastAsia="Times New Roman"/>
          <w:sz w:val="24"/>
          <w:szCs w:val="24"/>
        </w:rPr>
        <w:t>Неслышащие</w:t>
      </w:r>
      <w:proofErr w:type="spellEnd"/>
      <w:r w:rsidRPr="00B03EA9">
        <w:rPr>
          <w:rFonts w:eastAsia="Times New Roman"/>
          <w:sz w:val="24"/>
          <w:szCs w:val="24"/>
        </w:rPr>
        <w:t xml:space="preserve"> – дети с полным отсутствием слуха, который не может использоваться для накопления речевого запаса. Эта группа разделяется на подгруппы: </w:t>
      </w:r>
      <w:proofErr w:type="spellStart"/>
      <w:r w:rsidRPr="00B03EA9">
        <w:rPr>
          <w:rFonts w:eastAsia="Times New Roman"/>
          <w:sz w:val="24"/>
          <w:szCs w:val="24"/>
        </w:rPr>
        <w:t>неслышащие</w:t>
      </w:r>
      <w:proofErr w:type="spellEnd"/>
      <w:r w:rsidRPr="00B03EA9">
        <w:rPr>
          <w:rFonts w:eastAsia="Times New Roman"/>
          <w:sz w:val="24"/>
          <w:szCs w:val="24"/>
        </w:rPr>
        <w:t xml:space="preserve"> без речи (дети, родившиеся глухими или потерявшие слух в возрасте до 2–3 лет, до формирования речи) и </w:t>
      </w:r>
      <w:proofErr w:type="spellStart"/>
      <w:r w:rsidRPr="00B03EA9">
        <w:rPr>
          <w:rFonts w:eastAsia="Times New Roman"/>
          <w:sz w:val="24"/>
          <w:szCs w:val="24"/>
        </w:rPr>
        <w:t>неслышащие</w:t>
      </w:r>
      <w:proofErr w:type="spellEnd"/>
      <w:r w:rsidRPr="00B03EA9">
        <w:rPr>
          <w:rFonts w:eastAsia="Times New Roman"/>
          <w:sz w:val="24"/>
          <w:szCs w:val="24"/>
        </w:rPr>
        <w:t>, потерявшие слух, когда речь практически была сформирована – у таких детей необходимо предохранять речь от распада, закреплять речевые навыки.</w:t>
      </w:r>
    </w:p>
    <w:p w:rsidR="00D3707D" w:rsidRPr="00B03EA9" w:rsidRDefault="00D3707D" w:rsidP="00D3707D">
      <w:pPr>
        <w:numPr>
          <w:ilvl w:val="0"/>
          <w:numId w:val="5"/>
        </w:numPr>
        <w:tabs>
          <w:tab w:val="left" w:pos="1036"/>
        </w:tabs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Слабослышащие – дети с частичной слуховой недостаточностью, затрудняющей речевое развитие. Нарушение слуха непосредственно влияет на речевое развитие ребенка и оказывает опосредованное влияние на формирование памяти, мышления. Что же касается особенностей личности и поведения </w:t>
      </w:r>
      <w:proofErr w:type="spellStart"/>
      <w:r w:rsidRPr="00B03EA9">
        <w:rPr>
          <w:rFonts w:eastAsia="Times New Roman"/>
          <w:sz w:val="24"/>
          <w:szCs w:val="24"/>
        </w:rPr>
        <w:t>неслышащего</w:t>
      </w:r>
      <w:proofErr w:type="spellEnd"/>
      <w:r w:rsidRPr="00B03EA9">
        <w:rPr>
          <w:rFonts w:eastAsia="Times New Roman"/>
          <w:sz w:val="24"/>
          <w:szCs w:val="24"/>
        </w:rPr>
        <w:t xml:space="preserve"> и слабослышащего ребенка, то они не являются биологически обусловленными и при создании соответствующих условий поддаются коррекции в наибольшей степени.</w:t>
      </w:r>
    </w:p>
    <w:p w:rsidR="00D3707D" w:rsidRPr="00B03EA9" w:rsidRDefault="00D3707D" w:rsidP="00D3707D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Значительную часть знаний об окружающем мире нормально развивающийся ребенок получает через слуховые ощущения и восприятия. </w:t>
      </w:r>
      <w:proofErr w:type="spellStart"/>
      <w:r w:rsidRPr="00B03EA9">
        <w:rPr>
          <w:rFonts w:eastAsia="Times New Roman"/>
          <w:sz w:val="24"/>
          <w:szCs w:val="24"/>
        </w:rPr>
        <w:t>Неслышащий</w:t>
      </w:r>
      <w:proofErr w:type="spellEnd"/>
      <w:r w:rsidRPr="00B03EA9">
        <w:rPr>
          <w:rFonts w:eastAsia="Times New Roman"/>
          <w:sz w:val="24"/>
          <w:szCs w:val="24"/>
        </w:rPr>
        <w:t xml:space="preserve"> ребенок лишен такой возможности, или они у него крайне ограничены. Это затрудняет процесс познания и оказывает отрицательное влияние на формирование других ощущений и восприятий. В связи с нарушением слуха особую роль приобретает зрение, на базе которого развивается речь глухого ребенка. Очень важными в процессе познания окружающего мира становятся двигательные, осязательные, тактильно-вибрационные ощущения.</w:t>
      </w:r>
    </w:p>
    <w:p w:rsidR="00D3707D" w:rsidRPr="00B03EA9" w:rsidRDefault="00D3707D" w:rsidP="00D3707D">
      <w:pPr>
        <w:rPr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>Место учебного предмета в учебном (образовательном) плане</w:t>
      </w:r>
    </w:p>
    <w:p w:rsidR="00D3707D" w:rsidRPr="00B03EA9" w:rsidRDefault="00D3707D" w:rsidP="00D3707D">
      <w:pPr>
        <w:spacing w:line="7" w:lineRule="exact"/>
        <w:jc w:val="both"/>
        <w:rPr>
          <w:sz w:val="24"/>
          <w:szCs w:val="24"/>
        </w:rPr>
      </w:pPr>
    </w:p>
    <w:p w:rsidR="00D3707D" w:rsidRPr="00084FF8" w:rsidRDefault="00D3707D" w:rsidP="00D3707D">
      <w:pPr>
        <w:spacing w:line="237" w:lineRule="auto"/>
        <w:ind w:left="10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Учебный предмет «Технология» является необходимым компонентом общего образования школьников. Его содержание предоставляет обучающимся возможность войти в мир искусственной, созданной людьми среды техники и технологий, называемой </w:t>
      </w:r>
      <w:proofErr w:type="spellStart"/>
      <w:r w:rsidRPr="00B03EA9">
        <w:rPr>
          <w:rFonts w:eastAsia="Times New Roman"/>
          <w:sz w:val="24"/>
          <w:szCs w:val="24"/>
        </w:rPr>
        <w:t>техносферой</w:t>
      </w:r>
      <w:proofErr w:type="spellEnd"/>
      <w:r w:rsidRPr="00B03EA9">
        <w:rPr>
          <w:rFonts w:eastAsia="Times New Roman"/>
          <w:sz w:val="24"/>
          <w:szCs w:val="24"/>
        </w:rPr>
        <w:t xml:space="preserve"> и являющейся главной составляющей окружающей человека действительности. Базисный учебный план включает следующие часы для обязательного изучения:</w:t>
      </w:r>
    </w:p>
    <w:p w:rsidR="00D3707D" w:rsidRDefault="00D3707D" w:rsidP="00D3707D">
      <w:pPr>
        <w:spacing w:line="271" w:lineRule="exact"/>
        <w:jc w:val="both"/>
        <w:rPr>
          <w:sz w:val="24"/>
          <w:szCs w:val="24"/>
        </w:rPr>
      </w:pPr>
    </w:p>
    <w:p w:rsidR="00735BE8" w:rsidRDefault="00735BE8" w:rsidP="00D3707D">
      <w:pPr>
        <w:spacing w:line="271" w:lineRule="exact"/>
        <w:jc w:val="both"/>
        <w:rPr>
          <w:sz w:val="24"/>
          <w:szCs w:val="24"/>
        </w:rPr>
      </w:pPr>
    </w:p>
    <w:p w:rsidR="00735BE8" w:rsidRDefault="00735BE8" w:rsidP="00D3707D">
      <w:pPr>
        <w:spacing w:line="271" w:lineRule="exact"/>
        <w:jc w:val="both"/>
        <w:rPr>
          <w:sz w:val="24"/>
          <w:szCs w:val="24"/>
        </w:rPr>
      </w:pPr>
    </w:p>
    <w:p w:rsidR="00735BE8" w:rsidRDefault="00735BE8" w:rsidP="00D3707D">
      <w:pPr>
        <w:spacing w:line="271" w:lineRule="exact"/>
        <w:jc w:val="both"/>
        <w:rPr>
          <w:sz w:val="24"/>
          <w:szCs w:val="24"/>
        </w:rPr>
      </w:pPr>
    </w:p>
    <w:p w:rsidR="00735BE8" w:rsidRDefault="00735BE8" w:rsidP="00D3707D">
      <w:pPr>
        <w:spacing w:line="271" w:lineRule="exact"/>
        <w:jc w:val="both"/>
        <w:rPr>
          <w:sz w:val="24"/>
          <w:szCs w:val="24"/>
        </w:rPr>
      </w:pPr>
    </w:p>
    <w:p w:rsidR="00735BE8" w:rsidRPr="00B03EA9" w:rsidRDefault="00735BE8" w:rsidP="00D3707D">
      <w:pPr>
        <w:spacing w:line="271" w:lineRule="exact"/>
        <w:jc w:val="both"/>
        <w:rPr>
          <w:sz w:val="24"/>
          <w:szCs w:val="24"/>
        </w:rPr>
      </w:pPr>
    </w:p>
    <w:tbl>
      <w:tblPr>
        <w:tblW w:w="0" w:type="auto"/>
        <w:tblInd w:w="23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2060"/>
        <w:gridCol w:w="1774"/>
      </w:tblGrid>
      <w:tr w:rsidR="00D3707D" w:rsidRPr="00B03EA9" w:rsidTr="00291684">
        <w:trPr>
          <w:trHeight w:val="269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jc w:val="center"/>
              <w:rPr>
                <w:sz w:val="24"/>
                <w:szCs w:val="24"/>
              </w:rPr>
            </w:pPr>
            <w:r w:rsidRPr="00B03EA9"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77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ind w:left="80"/>
              <w:jc w:val="center"/>
              <w:rPr>
                <w:sz w:val="24"/>
                <w:szCs w:val="24"/>
              </w:rPr>
            </w:pPr>
            <w:r w:rsidRPr="00B03EA9"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3707D" w:rsidRPr="00B03EA9" w:rsidTr="00291684">
        <w:trPr>
          <w:trHeight w:val="261"/>
        </w:trPr>
        <w:tc>
          <w:tcPr>
            <w:tcW w:w="184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ind w:left="120"/>
              <w:jc w:val="center"/>
              <w:rPr>
                <w:sz w:val="24"/>
                <w:szCs w:val="24"/>
              </w:rPr>
            </w:pPr>
            <w:r w:rsidRPr="00B03EA9">
              <w:rPr>
                <w:rFonts w:eastAsia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jc w:val="center"/>
              <w:rPr>
                <w:sz w:val="24"/>
                <w:szCs w:val="24"/>
              </w:rPr>
            </w:pPr>
            <w:r w:rsidRPr="00B03EA9">
              <w:rPr>
                <w:rFonts w:eastAsia="Times New Roman"/>
                <w:b/>
                <w:bCs/>
                <w:sz w:val="24"/>
                <w:szCs w:val="24"/>
              </w:rPr>
              <w:t xml:space="preserve">часов  </w:t>
            </w:r>
            <w:proofErr w:type="gramStart"/>
            <w:r w:rsidRPr="00B03EA9">
              <w:rPr>
                <w:rFonts w:eastAsia="Times New Roman"/>
                <w:b/>
                <w:bCs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773" w:type="dxa"/>
            <w:tcBorders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jc w:val="center"/>
              <w:rPr>
                <w:sz w:val="24"/>
                <w:szCs w:val="24"/>
              </w:rPr>
            </w:pPr>
            <w:r w:rsidRPr="00B03EA9">
              <w:rPr>
                <w:rFonts w:eastAsia="Times New Roman"/>
                <w:b/>
                <w:bCs/>
                <w:sz w:val="24"/>
                <w:szCs w:val="24"/>
              </w:rPr>
              <w:t>часов в</w:t>
            </w:r>
          </w:p>
        </w:tc>
      </w:tr>
      <w:tr w:rsidR="00D3707D" w:rsidRPr="00B03EA9" w:rsidTr="00291684">
        <w:trPr>
          <w:trHeight w:val="262"/>
        </w:trPr>
        <w:tc>
          <w:tcPr>
            <w:tcW w:w="1844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ind w:left="100"/>
              <w:jc w:val="center"/>
              <w:rPr>
                <w:sz w:val="24"/>
                <w:szCs w:val="24"/>
              </w:rPr>
            </w:pPr>
            <w:r w:rsidRPr="00B03EA9">
              <w:rPr>
                <w:rFonts w:eastAsia="Times New Roman"/>
                <w:b/>
                <w:bCs/>
                <w:sz w:val="24"/>
                <w:szCs w:val="24"/>
              </w:rPr>
              <w:t>программе</w:t>
            </w:r>
          </w:p>
        </w:tc>
        <w:tc>
          <w:tcPr>
            <w:tcW w:w="1773" w:type="dxa"/>
            <w:tcBorders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ind w:left="80"/>
              <w:jc w:val="center"/>
              <w:rPr>
                <w:sz w:val="24"/>
                <w:szCs w:val="24"/>
              </w:rPr>
            </w:pPr>
            <w:r w:rsidRPr="00B03EA9">
              <w:rPr>
                <w:rFonts w:eastAsia="Times New Roman"/>
                <w:b/>
                <w:bCs/>
                <w:sz w:val="24"/>
                <w:szCs w:val="24"/>
              </w:rPr>
              <w:t>неделю</w:t>
            </w:r>
          </w:p>
        </w:tc>
      </w:tr>
      <w:tr w:rsidR="00D3707D" w:rsidRPr="00B03EA9" w:rsidTr="00291684">
        <w:trPr>
          <w:trHeight w:val="262"/>
        </w:trPr>
        <w:tc>
          <w:tcPr>
            <w:tcW w:w="18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jc w:val="center"/>
              <w:rPr>
                <w:sz w:val="24"/>
                <w:szCs w:val="24"/>
              </w:rPr>
            </w:pPr>
            <w:r w:rsidRPr="00B03EA9">
              <w:rPr>
                <w:rFonts w:eastAsia="Times New Roman"/>
                <w:b/>
                <w:bCs/>
                <w:sz w:val="24"/>
                <w:szCs w:val="24"/>
              </w:rPr>
              <w:t>в год</w:t>
            </w:r>
          </w:p>
        </w:tc>
        <w:tc>
          <w:tcPr>
            <w:tcW w:w="177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jc w:val="center"/>
              <w:rPr>
                <w:sz w:val="24"/>
                <w:szCs w:val="24"/>
              </w:rPr>
            </w:pPr>
          </w:p>
        </w:tc>
      </w:tr>
      <w:tr w:rsidR="00D3707D" w:rsidRPr="00B03EA9" w:rsidTr="00291684">
        <w:trPr>
          <w:trHeight w:val="249"/>
        </w:trPr>
        <w:tc>
          <w:tcPr>
            <w:tcW w:w="18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spacing w:line="241" w:lineRule="exact"/>
              <w:jc w:val="center"/>
              <w:rPr>
                <w:sz w:val="24"/>
                <w:szCs w:val="24"/>
              </w:rPr>
            </w:pPr>
            <w:r w:rsidRPr="00B03EA9">
              <w:rPr>
                <w:rFonts w:eastAsia="Times New Roman"/>
                <w:w w:val="90"/>
                <w:sz w:val="24"/>
                <w:szCs w:val="24"/>
              </w:rPr>
              <w:t>5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spacing w:line="241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177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D3707D" w:rsidP="00291684">
            <w:pPr>
              <w:spacing w:line="241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3707D" w:rsidRPr="00B03EA9" w:rsidTr="00291684">
        <w:trPr>
          <w:trHeight w:val="253"/>
        </w:trPr>
        <w:tc>
          <w:tcPr>
            <w:tcW w:w="184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D3707D" w:rsidRPr="00B03EA9" w:rsidRDefault="00735BE8" w:rsidP="00291684">
            <w:pPr>
              <w:spacing w:line="242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6</w:t>
            </w:r>
          </w:p>
        </w:tc>
        <w:tc>
          <w:tcPr>
            <w:tcW w:w="20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735BE8" w:rsidP="00291684">
            <w:pPr>
              <w:spacing w:line="242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68</w:t>
            </w:r>
          </w:p>
        </w:tc>
        <w:tc>
          <w:tcPr>
            <w:tcW w:w="177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707D" w:rsidRPr="00B03EA9" w:rsidRDefault="00735BE8" w:rsidP="00291684">
            <w:pPr>
              <w:spacing w:line="242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291684" w:rsidTr="002916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1844" w:type="dxa"/>
          </w:tcPr>
          <w:p w:rsidR="00291684" w:rsidRDefault="00291684" w:rsidP="00291684">
            <w:pPr>
              <w:ind w:firstLine="72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059" w:type="dxa"/>
          </w:tcPr>
          <w:p w:rsidR="00291684" w:rsidRDefault="00291684" w:rsidP="00291684">
            <w:pPr>
              <w:ind w:firstLine="72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68</w:t>
            </w:r>
          </w:p>
        </w:tc>
        <w:tc>
          <w:tcPr>
            <w:tcW w:w="1774" w:type="dxa"/>
          </w:tcPr>
          <w:p w:rsidR="00291684" w:rsidRDefault="00291684" w:rsidP="0029168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 2</w:t>
            </w:r>
          </w:p>
        </w:tc>
      </w:tr>
    </w:tbl>
    <w:p w:rsidR="002460A1" w:rsidRDefault="002460A1" w:rsidP="00D3707D">
      <w:pPr>
        <w:jc w:val="center"/>
        <w:rPr>
          <w:rFonts w:eastAsia="Times New Roman"/>
          <w:b/>
          <w:bCs/>
          <w:sz w:val="24"/>
          <w:szCs w:val="24"/>
        </w:rPr>
      </w:pPr>
    </w:p>
    <w:p w:rsidR="00E124AC" w:rsidRPr="00D3707D" w:rsidRDefault="00D3707D" w:rsidP="00D3707D">
      <w:pPr>
        <w:jc w:val="center"/>
        <w:rPr>
          <w:rFonts w:eastAsia="Times New Roman"/>
          <w:b/>
          <w:bCs/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>Планируемые результаты освоения образовательной программы</w:t>
      </w:r>
      <w:r w:rsidR="00E124AC" w:rsidRPr="00E124AC">
        <w:rPr>
          <w:rFonts w:eastAsia="Times New Roman"/>
          <w:b/>
          <w:sz w:val="36"/>
          <w:szCs w:val="36"/>
        </w:rPr>
        <w:t>:</w:t>
      </w:r>
    </w:p>
    <w:p w:rsidR="00F34873" w:rsidRPr="00B03EA9" w:rsidRDefault="00F34873" w:rsidP="00F34873">
      <w:pPr>
        <w:ind w:firstLine="720"/>
        <w:jc w:val="both"/>
        <w:rPr>
          <w:rFonts w:eastAsia="Times New Roman"/>
          <w:sz w:val="24"/>
          <w:szCs w:val="24"/>
        </w:rPr>
      </w:pPr>
    </w:p>
    <w:p w:rsidR="00D00C24" w:rsidRPr="00B03EA9" w:rsidRDefault="00D00C24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 xml:space="preserve">Личностные результаты </w:t>
      </w:r>
      <w:r w:rsidRPr="00B03EA9">
        <w:rPr>
          <w:rFonts w:eastAsia="Times New Roman"/>
          <w:sz w:val="24"/>
          <w:szCs w:val="24"/>
        </w:rPr>
        <w:t xml:space="preserve">освоения </w:t>
      </w:r>
      <w:proofErr w:type="gramStart"/>
      <w:r w:rsidRPr="00B03EA9">
        <w:rPr>
          <w:rFonts w:eastAsia="Times New Roman"/>
          <w:sz w:val="24"/>
          <w:szCs w:val="24"/>
        </w:rPr>
        <w:t>обучающимися</w:t>
      </w:r>
      <w:proofErr w:type="gramEnd"/>
      <w:r w:rsidRPr="00B03EA9">
        <w:rPr>
          <w:rFonts w:eastAsia="Times New Roman"/>
          <w:sz w:val="24"/>
          <w:szCs w:val="24"/>
        </w:rPr>
        <w:t xml:space="preserve"> предмета</w:t>
      </w:r>
      <w:r w:rsidR="00E2314B" w:rsidRPr="00B03EA9">
        <w:rPr>
          <w:rFonts w:eastAsia="Times New Roman"/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«Трудовое обучение»:</w:t>
      </w:r>
      <w:r w:rsidR="003254F3">
        <w:rPr>
          <w:rFonts w:eastAsia="Times New Roman"/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формирование</w:t>
      </w:r>
      <w:r w:rsidR="00E2314B" w:rsidRPr="00B03EA9">
        <w:rPr>
          <w:rFonts w:eastAsia="Times New Roman"/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целостного мировоззрения, проявление познавательной активности в области предметной технологической деятельности;</w:t>
      </w:r>
    </w:p>
    <w:p w:rsidR="00D00C24" w:rsidRPr="00B03EA9" w:rsidRDefault="00511EAB" w:rsidP="00E2314B">
      <w:pPr>
        <w:tabs>
          <w:tab w:val="left" w:pos="1660"/>
          <w:tab w:val="left" w:pos="3400"/>
          <w:tab w:val="left" w:pos="4680"/>
          <w:tab w:val="left" w:pos="4980"/>
          <w:tab w:val="left" w:pos="5980"/>
          <w:tab w:val="left" w:pos="7300"/>
          <w:tab w:val="left" w:pos="7600"/>
          <w:tab w:val="left" w:pos="9040"/>
          <w:tab w:val="left" w:pos="10640"/>
        </w:tabs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B03EA9">
        <w:rPr>
          <w:rFonts w:eastAsia="Times New Roman"/>
          <w:sz w:val="24"/>
          <w:szCs w:val="24"/>
        </w:rPr>
        <w:t>способности</w:t>
      </w:r>
      <w:proofErr w:type="gramEnd"/>
      <w:r w:rsidRPr="00B03EA9">
        <w:rPr>
          <w:rFonts w:eastAsia="Times New Roman"/>
          <w:sz w:val="24"/>
          <w:szCs w:val="24"/>
        </w:rPr>
        <w:t xml:space="preserve"> </w:t>
      </w:r>
      <w:r w:rsidR="00D00C24" w:rsidRPr="00B03EA9">
        <w:rPr>
          <w:rFonts w:eastAsia="Times New Roman"/>
          <w:sz w:val="24"/>
          <w:szCs w:val="24"/>
        </w:rPr>
        <w:t>обучающихся</w:t>
      </w:r>
      <w:r w:rsidR="00D00C24" w:rsidRPr="00B03EA9">
        <w:rPr>
          <w:sz w:val="24"/>
          <w:szCs w:val="24"/>
        </w:rPr>
        <w:tab/>
      </w:r>
      <w:r w:rsidR="00D00C24" w:rsidRPr="00B03EA9">
        <w:rPr>
          <w:rFonts w:eastAsia="Times New Roman"/>
          <w:sz w:val="24"/>
          <w:szCs w:val="24"/>
        </w:rPr>
        <w:t>к</w:t>
      </w:r>
      <w:r w:rsidRPr="00B03EA9">
        <w:rPr>
          <w:rFonts w:eastAsia="Times New Roman"/>
          <w:sz w:val="24"/>
          <w:szCs w:val="24"/>
        </w:rPr>
        <w:t xml:space="preserve"> </w:t>
      </w:r>
      <w:r w:rsidR="00D00C24" w:rsidRPr="00B03EA9">
        <w:rPr>
          <w:rFonts w:eastAsia="Times New Roman"/>
          <w:sz w:val="24"/>
          <w:szCs w:val="24"/>
        </w:rPr>
        <w:t>саморазвитию и самообразованию на основе мотивации  к обучению и познанию;</w:t>
      </w:r>
    </w:p>
    <w:p w:rsidR="00E2314B" w:rsidRPr="00B03EA9" w:rsidRDefault="009C45D1" w:rsidP="00E2314B">
      <w:pPr>
        <w:tabs>
          <w:tab w:val="left" w:pos="1120"/>
          <w:tab w:val="left" w:pos="2620"/>
          <w:tab w:val="left" w:pos="2980"/>
          <w:tab w:val="left" w:pos="4920"/>
          <w:tab w:val="left" w:pos="5360"/>
          <w:tab w:val="left" w:pos="6760"/>
          <w:tab w:val="left" w:pos="7580"/>
          <w:tab w:val="left" w:pos="9260"/>
        </w:tabs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развитие трудолюбия и </w:t>
      </w:r>
      <w:r w:rsidR="00E2314B" w:rsidRPr="00B03EA9">
        <w:rPr>
          <w:rFonts w:eastAsia="Times New Roman"/>
          <w:sz w:val="24"/>
          <w:szCs w:val="24"/>
        </w:rPr>
        <w:t xml:space="preserve">ответственности за результаты своей </w:t>
      </w:r>
      <w:r w:rsidR="00D00C24" w:rsidRPr="00B03EA9">
        <w:rPr>
          <w:rFonts w:eastAsia="Times New Roman"/>
          <w:sz w:val="24"/>
          <w:szCs w:val="24"/>
        </w:rPr>
        <w:t>деятельности;</w:t>
      </w:r>
      <w:r w:rsidR="00D00C24" w:rsidRPr="00B03EA9">
        <w:rPr>
          <w:sz w:val="24"/>
          <w:szCs w:val="24"/>
        </w:rPr>
        <w:tab/>
      </w:r>
    </w:p>
    <w:p w:rsidR="00D00C24" w:rsidRPr="00B03EA9" w:rsidRDefault="00D00C24" w:rsidP="00E2314B">
      <w:pPr>
        <w:tabs>
          <w:tab w:val="left" w:pos="1120"/>
          <w:tab w:val="left" w:pos="2620"/>
          <w:tab w:val="left" w:pos="2980"/>
          <w:tab w:val="left" w:pos="4920"/>
          <w:tab w:val="left" w:pos="5360"/>
          <w:tab w:val="left" w:pos="6760"/>
          <w:tab w:val="left" w:pos="7580"/>
          <w:tab w:val="left" w:pos="9260"/>
        </w:tabs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формирование</w:t>
      </w:r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коммуникативной компетентности в общении и сотрудничестве со сверстниками, умение общаться при</w:t>
      </w:r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коллективном выполнении работ;</w:t>
      </w:r>
    </w:p>
    <w:p w:rsidR="00D00C24" w:rsidRPr="00B03EA9" w:rsidRDefault="00D00C24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формирование основ экологической культуры, бережное отношение к природным и хозяйственным</w:t>
      </w:r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ресурсам;</w:t>
      </w:r>
    </w:p>
    <w:p w:rsidR="00D00C24" w:rsidRPr="00B03EA9" w:rsidRDefault="00D00C24" w:rsidP="00E2314B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развитие эстетического сознания через освоение художественного</w:t>
      </w:r>
      <w:r w:rsidR="00F34873" w:rsidRPr="00B03EA9">
        <w:rPr>
          <w:rFonts w:eastAsia="Times New Roman"/>
          <w:sz w:val="24"/>
          <w:szCs w:val="24"/>
        </w:rPr>
        <w:t xml:space="preserve"> наследия народов России и мира.</w:t>
      </w:r>
    </w:p>
    <w:p w:rsidR="00F34873" w:rsidRPr="00B03EA9" w:rsidRDefault="00F34873" w:rsidP="00E2314B">
      <w:pPr>
        <w:ind w:firstLine="720"/>
        <w:jc w:val="both"/>
        <w:rPr>
          <w:sz w:val="24"/>
          <w:szCs w:val="24"/>
        </w:rPr>
      </w:pPr>
    </w:p>
    <w:p w:rsidR="00511EAB" w:rsidRPr="00B03EA9" w:rsidRDefault="00D00C24" w:rsidP="00A37211">
      <w:pPr>
        <w:ind w:firstLine="720"/>
        <w:jc w:val="both"/>
        <w:rPr>
          <w:sz w:val="24"/>
          <w:szCs w:val="24"/>
        </w:rPr>
      </w:pPr>
      <w:proofErr w:type="spellStart"/>
      <w:r w:rsidRPr="00B03EA9"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 w:rsidRPr="00B03EA9">
        <w:rPr>
          <w:rFonts w:eastAsia="Times New Roman"/>
          <w:b/>
          <w:bCs/>
          <w:sz w:val="24"/>
          <w:szCs w:val="24"/>
        </w:rPr>
        <w:t xml:space="preserve"> результаты </w:t>
      </w:r>
      <w:r w:rsidRPr="00B03EA9">
        <w:rPr>
          <w:rFonts w:eastAsia="Times New Roman"/>
          <w:sz w:val="24"/>
          <w:szCs w:val="24"/>
        </w:rPr>
        <w:t>освоения учащимися предмета</w:t>
      </w:r>
      <w:r w:rsidR="00A37211" w:rsidRPr="00B03EA9">
        <w:rPr>
          <w:rFonts w:eastAsia="Times New Roman"/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«Трудовое обучение»:</w:t>
      </w:r>
      <w:r w:rsidR="00D3707D">
        <w:rPr>
          <w:rFonts w:eastAsia="Times New Roman"/>
          <w:sz w:val="24"/>
          <w:szCs w:val="24"/>
        </w:rPr>
        <w:t xml:space="preserve"> </w:t>
      </w:r>
      <w:proofErr w:type="gramStart"/>
      <w:r w:rsidR="00D3707D">
        <w:rPr>
          <w:rFonts w:eastAsia="Times New Roman"/>
          <w:sz w:val="24"/>
          <w:szCs w:val="24"/>
        </w:rPr>
        <w:t>-</w:t>
      </w:r>
      <w:r w:rsidRPr="00B03EA9">
        <w:rPr>
          <w:rFonts w:eastAsia="Times New Roman"/>
          <w:sz w:val="24"/>
          <w:szCs w:val="24"/>
        </w:rPr>
        <w:t>с</w:t>
      </w:r>
      <w:proofErr w:type="gramEnd"/>
      <w:r w:rsidRPr="00B03EA9">
        <w:rPr>
          <w:rFonts w:eastAsia="Times New Roman"/>
          <w:sz w:val="24"/>
          <w:szCs w:val="24"/>
        </w:rPr>
        <w:t>амостоятельное</w:t>
      </w:r>
      <w:r w:rsidR="00A3721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определение  цели  своего  обучения,  постановка  и  формулировка  для  себя  новых  задач  в  учебе  и</w:t>
      </w:r>
      <w:r w:rsidR="00511EA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познавательной деятельности;</w:t>
      </w:r>
    </w:p>
    <w:p w:rsidR="00511EAB" w:rsidRPr="00B03EA9" w:rsidRDefault="00511EAB" w:rsidP="00E2314B">
      <w:pPr>
        <w:tabs>
          <w:tab w:val="left" w:pos="2340"/>
          <w:tab w:val="left" w:pos="4020"/>
          <w:tab w:val="left" w:pos="5160"/>
          <w:tab w:val="left" w:pos="7920"/>
          <w:tab w:val="left" w:pos="9600"/>
        </w:tabs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планирование и  процесс познавательно-трудовой </w:t>
      </w:r>
      <w:r w:rsidR="00D00C24" w:rsidRPr="00B03EA9">
        <w:rPr>
          <w:rFonts w:eastAsia="Times New Roman"/>
          <w:sz w:val="24"/>
          <w:szCs w:val="24"/>
        </w:rPr>
        <w:t>деятельности;</w:t>
      </w:r>
      <w:r w:rsidR="00D00C24" w:rsidRPr="00B03EA9">
        <w:rPr>
          <w:rFonts w:eastAsia="Times New Roman"/>
          <w:sz w:val="24"/>
          <w:szCs w:val="24"/>
        </w:rPr>
        <w:tab/>
      </w:r>
    </w:p>
    <w:p w:rsidR="00D00C24" w:rsidRPr="00B03EA9" w:rsidRDefault="00D00C24" w:rsidP="009C45D1">
      <w:pPr>
        <w:tabs>
          <w:tab w:val="left" w:pos="2340"/>
          <w:tab w:val="left" w:pos="4020"/>
          <w:tab w:val="left" w:pos="5160"/>
          <w:tab w:val="left" w:pos="7920"/>
          <w:tab w:val="left" w:pos="9600"/>
        </w:tabs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осознанное</w:t>
      </w:r>
      <w:r w:rsidR="00511EA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использование речевых средств в соответствие с задачей коммуникации для выражения своих чувств,</w:t>
      </w:r>
      <w:r w:rsidR="00511EAB" w:rsidRPr="00B03EA9">
        <w:rPr>
          <w:rFonts w:eastAsia="Times New Roman"/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мыслей, потребностей;</w:t>
      </w:r>
    </w:p>
    <w:p w:rsidR="00D00C24" w:rsidRPr="00B03EA9" w:rsidRDefault="00D00C24" w:rsidP="009C45D1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организация учебного сотрудничества и совместной деятельности с учителем и сверстниками; оценивание правильности выполнения учебной задачи, собственных возможностей ее решения; соблюдения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производства. </w:t>
      </w:r>
    </w:p>
    <w:p w:rsidR="00F34873" w:rsidRPr="00B03EA9" w:rsidRDefault="00F34873" w:rsidP="009C45D1">
      <w:pPr>
        <w:ind w:firstLine="720"/>
        <w:jc w:val="both"/>
        <w:rPr>
          <w:rFonts w:eastAsia="Times New Roman"/>
          <w:sz w:val="24"/>
          <w:szCs w:val="24"/>
        </w:rPr>
      </w:pPr>
    </w:p>
    <w:p w:rsidR="00D00C24" w:rsidRPr="00B03EA9" w:rsidRDefault="00F34873" w:rsidP="00F34873">
      <w:pPr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          </w:t>
      </w:r>
      <w:r w:rsidR="00D00C24" w:rsidRPr="00B03EA9">
        <w:rPr>
          <w:rFonts w:eastAsia="Times New Roman"/>
          <w:b/>
          <w:bCs/>
          <w:sz w:val="24"/>
          <w:szCs w:val="24"/>
        </w:rPr>
        <w:t xml:space="preserve">Предметные результаты </w:t>
      </w:r>
      <w:r w:rsidR="00D00C24" w:rsidRPr="00B03EA9">
        <w:rPr>
          <w:rFonts w:eastAsia="Times New Roman"/>
          <w:sz w:val="24"/>
          <w:szCs w:val="24"/>
        </w:rPr>
        <w:t>освоения учащимися предмета</w:t>
      </w:r>
      <w:r w:rsidR="005277E1" w:rsidRPr="00B03EA9">
        <w:rPr>
          <w:rFonts w:eastAsia="Times New Roman"/>
          <w:sz w:val="24"/>
          <w:szCs w:val="24"/>
        </w:rPr>
        <w:t xml:space="preserve"> </w:t>
      </w:r>
      <w:r w:rsidR="00D00C24" w:rsidRPr="00B03EA9">
        <w:rPr>
          <w:rFonts w:eastAsia="Times New Roman"/>
          <w:sz w:val="24"/>
          <w:szCs w:val="24"/>
        </w:rPr>
        <w:t>«Трудовое обучение»:</w:t>
      </w:r>
    </w:p>
    <w:p w:rsidR="00D00C24" w:rsidRPr="00B03EA9" w:rsidRDefault="00D00C24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>в познавательной сфере:</w:t>
      </w:r>
      <w:r w:rsidR="00F34873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освоение роли техники и технологий для прогрессивного развития общества;</w:t>
      </w:r>
    </w:p>
    <w:p w:rsidR="00D00C24" w:rsidRPr="00B03EA9" w:rsidRDefault="00D00C24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практическое освоение обучающимися основ проектно- исследовательской деятельности;</w:t>
      </w:r>
    </w:p>
    <w:p w:rsidR="00D00C24" w:rsidRPr="00B03EA9" w:rsidRDefault="00D00C24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развитие умений применять технологии представления, преобразования и использования</w:t>
      </w:r>
    </w:p>
    <w:p w:rsidR="00D00C24" w:rsidRPr="00B03EA9" w:rsidRDefault="00D00C24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информации, оценивать возможности в области применения средств и инструментов ИКТ</w:t>
      </w:r>
      <w:r w:rsidR="009C45D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в современном производстве или сфере обслуживания;</w:t>
      </w:r>
    </w:p>
    <w:p w:rsidR="00D00C24" w:rsidRPr="00B03EA9" w:rsidRDefault="00D00C24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формирование умений устанавливать взаимосвязь знаний по разным учебным предметам</w:t>
      </w:r>
      <w:r w:rsidR="009C45D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для решения учебных задач;</w:t>
      </w:r>
    </w:p>
    <w:p w:rsidR="00D00C24" w:rsidRPr="00B03EA9" w:rsidRDefault="00F34873" w:rsidP="00F34873">
      <w:pPr>
        <w:jc w:val="both"/>
        <w:rPr>
          <w:sz w:val="24"/>
          <w:szCs w:val="24"/>
        </w:rPr>
      </w:pPr>
      <w:r w:rsidRPr="00B03EA9">
        <w:rPr>
          <w:sz w:val="24"/>
          <w:szCs w:val="24"/>
        </w:rPr>
        <w:t xml:space="preserve">           </w:t>
      </w:r>
      <w:r w:rsidR="00D00C24" w:rsidRPr="00B03EA9">
        <w:rPr>
          <w:rFonts w:eastAsia="Times New Roman"/>
          <w:b/>
          <w:bCs/>
          <w:sz w:val="24"/>
          <w:szCs w:val="24"/>
        </w:rPr>
        <w:t>в трудовой сфере:</w:t>
      </w:r>
    </w:p>
    <w:p w:rsidR="00D00C24" w:rsidRPr="00B03EA9" w:rsidRDefault="00D00C24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планирование технологического процесса и процесса труда;</w:t>
      </w:r>
    </w:p>
    <w:p w:rsidR="00D00C24" w:rsidRPr="00B03EA9" w:rsidRDefault="00D00C24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выполнение технологических операций с соблюдением установленных норм, стандартов, ограничений;</w:t>
      </w:r>
    </w:p>
    <w:p w:rsidR="00D00C24" w:rsidRPr="00B03EA9" w:rsidRDefault="00D00C24" w:rsidP="00A3721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соблюдение  трудовой  и  технологической  дисциплины,  норм,  правил  </w:t>
      </w:r>
      <w:r w:rsidR="009C45D1" w:rsidRPr="00B03EA9">
        <w:rPr>
          <w:rFonts w:eastAsia="Times New Roman"/>
          <w:sz w:val="24"/>
          <w:szCs w:val="24"/>
        </w:rPr>
        <w:t xml:space="preserve">        </w:t>
      </w:r>
      <w:r w:rsidRPr="00B03EA9">
        <w:rPr>
          <w:rFonts w:eastAsia="Times New Roman"/>
          <w:sz w:val="24"/>
          <w:szCs w:val="24"/>
        </w:rPr>
        <w:t>безопасного  труда,  пожарной</w:t>
      </w:r>
      <w:r w:rsidR="00A3721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безопасности, правил санитарии и гигиены;</w:t>
      </w:r>
    </w:p>
    <w:p w:rsidR="00D00C24" w:rsidRPr="00B03EA9" w:rsidRDefault="00D00C24" w:rsidP="00A3721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в мотивационной сфере:</w:t>
      </w:r>
      <w:r w:rsidR="009C45D1" w:rsidRPr="00B03EA9">
        <w:rPr>
          <w:sz w:val="24"/>
          <w:szCs w:val="24"/>
        </w:rPr>
        <w:t xml:space="preserve"> </w:t>
      </w:r>
      <w:r w:rsidR="009C45D1" w:rsidRPr="00B03EA9">
        <w:rPr>
          <w:rFonts w:eastAsia="Times New Roman"/>
          <w:sz w:val="24"/>
          <w:szCs w:val="24"/>
        </w:rPr>
        <w:t xml:space="preserve">оценивание своей способности к труду в конкретной </w:t>
      </w:r>
      <w:r w:rsidRPr="00B03EA9">
        <w:rPr>
          <w:rFonts w:eastAsia="Times New Roman"/>
          <w:sz w:val="24"/>
          <w:szCs w:val="24"/>
        </w:rPr>
        <w:t>предметной</w:t>
      </w:r>
      <w:r w:rsidRPr="00B03EA9">
        <w:rPr>
          <w:rFonts w:eastAsia="Times New Roman"/>
          <w:sz w:val="24"/>
          <w:szCs w:val="24"/>
        </w:rPr>
        <w:tab/>
      </w:r>
      <w:r w:rsidR="009C45D1" w:rsidRPr="00B03EA9">
        <w:rPr>
          <w:rFonts w:eastAsia="Times New Roman"/>
          <w:sz w:val="24"/>
          <w:szCs w:val="24"/>
        </w:rPr>
        <w:t xml:space="preserve"> </w:t>
      </w:r>
      <w:r w:rsidR="00A37211" w:rsidRPr="00B03EA9">
        <w:rPr>
          <w:rFonts w:eastAsia="Times New Roman"/>
          <w:sz w:val="24"/>
          <w:szCs w:val="24"/>
        </w:rPr>
        <w:t xml:space="preserve">деятельности, </w:t>
      </w:r>
      <w:r w:rsidRPr="00B03EA9">
        <w:rPr>
          <w:rFonts w:eastAsia="Times New Roman"/>
          <w:sz w:val="24"/>
          <w:szCs w:val="24"/>
        </w:rPr>
        <w:t>осознание</w:t>
      </w:r>
      <w:r w:rsidR="00A3721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ответственности за качество результатов труда;</w:t>
      </w:r>
    </w:p>
    <w:p w:rsidR="00D00C24" w:rsidRPr="00B03EA9" w:rsidRDefault="00D00C24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формирование представлений о мире профессий;</w:t>
      </w:r>
    </w:p>
    <w:p w:rsidR="00D00C24" w:rsidRPr="00B03EA9" w:rsidRDefault="00D00C24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выраженная готовность к труду в сфере материального производства или сфере услуг;</w:t>
      </w:r>
    </w:p>
    <w:p w:rsidR="00050318" w:rsidRPr="008E18DC" w:rsidRDefault="00D00C24" w:rsidP="008E18DC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стремление к экономии и бережливости в расходовании времени, материалов, денежных средств, труда;</w:t>
      </w:r>
    </w:p>
    <w:p w:rsidR="00050318" w:rsidRPr="00B03EA9" w:rsidRDefault="00050318" w:rsidP="00E2314B">
      <w:pPr>
        <w:ind w:firstLine="720"/>
        <w:jc w:val="both"/>
        <w:rPr>
          <w:rFonts w:eastAsia="Times New Roman"/>
          <w:sz w:val="24"/>
          <w:szCs w:val="24"/>
        </w:rPr>
      </w:pPr>
    </w:p>
    <w:p w:rsidR="005277E1" w:rsidRPr="00B03EA9" w:rsidRDefault="005277E1" w:rsidP="00B03EA9">
      <w:pPr>
        <w:jc w:val="center"/>
        <w:rPr>
          <w:rFonts w:eastAsia="Times New Roman"/>
          <w:b/>
          <w:bCs/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lastRenderedPageBreak/>
        <w:t xml:space="preserve">Основные знания </w:t>
      </w:r>
      <w:r w:rsidR="009C45D1" w:rsidRPr="00B03EA9">
        <w:rPr>
          <w:rFonts w:eastAsia="Times New Roman"/>
          <w:b/>
          <w:bCs/>
          <w:sz w:val="24"/>
          <w:szCs w:val="24"/>
        </w:rPr>
        <w:t xml:space="preserve">и умения учащихся к концу </w:t>
      </w:r>
      <w:r w:rsidRPr="00B03EA9">
        <w:rPr>
          <w:rFonts w:eastAsia="Times New Roman"/>
          <w:b/>
          <w:bCs/>
          <w:sz w:val="24"/>
          <w:szCs w:val="24"/>
        </w:rPr>
        <w:t xml:space="preserve"> V</w:t>
      </w:r>
      <w:r w:rsidR="009C45D1" w:rsidRPr="00B03EA9">
        <w:rPr>
          <w:rFonts w:eastAsia="Times New Roman"/>
          <w:b/>
          <w:bCs/>
          <w:sz w:val="24"/>
          <w:szCs w:val="24"/>
        </w:rPr>
        <w:t xml:space="preserve"> </w:t>
      </w:r>
      <w:r w:rsidRPr="00B03EA9">
        <w:rPr>
          <w:rFonts w:eastAsia="Times New Roman"/>
          <w:b/>
          <w:bCs/>
          <w:sz w:val="24"/>
          <w:szCs w:val="24"/>
        </w:rPr>
        <w:t>класс</w:t>
      </w:r>
      <w:r w:rsidR="009C45D1" w:rsidRPr="00B03EA9">
        <w:rPr>
          <w:rFonts w:eastAsia="Times New Roman"/>
          <w:b/>
          <w:bCs/>
          <w:sz w:val="24"/>
          <w:szCs w:val="24"/>
        </w:rPr>
        <w:t>а</w:t>
      </w:r>
    </w:p>
    <w:p w:rsidR="005277E1" w:rsidRPr="00B03EA9" w:rsidRDefault="005277E1" w:rsidP="00E2314B">
      <w:pPr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>Учащиеся должны знать:</w:t>
      </w:r>
    </w:p>
    <w:p w:rsidR="005277E1" w:rsidRPr="00B03EA9" w:rsidRDefault="005277E1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общее устройство швейной машины с ножным приводом; сведения об инструментах и</w:t>
      </w:r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приспособлениях, их назначении и устройстве;</w:t>
      </w:r>
    </w:p>
    <w:p w:rsidR="00A37211" w:rsidRPr="00B03EA9" w:rsidRDefault="005277E1" w:rsidP="00E2314B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виды текстильных волокон, тканей и их свойства; </w:t>
      </w:r>
    </w:p>
    <w:p w:rsidR="00A37211" w:rsidRPr="00B03EA9" w:rsidRDefault="005277E1" w:rsidP="00A37211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правила построения и оформления чертежей</w:t>
      </w:r>
      <w:r w:rsidR="00A3721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 xml:space="preserve">швейных изделий и изготовления выкроек; </w:t>
      </w:r>
    </w:p>
    <w:p w:rsidR="005277E1" w:rsidRPr="00B03EA9" w:rsidRDefault="005277E1" w:rsidP="00A3721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 моделировании швейных изделий; санитарно-гигиенические требования, правила безопасной работы и организации рабочего места швеи;</w:t>
      </w:r>
    </w:p>
    <w:p w:rsidR="00A37211" w:rsidRPr="00B03EA9" w:rsidRDefault="005277E1" w:rsidP="00E2314B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требования, предъявляемые к качеству и отделке изделий; санитарно-гигиенические требования при работе с продуктами; </w:t>
      </w:r>
    </w:p>
    <w:p w:rsidR="00A37211" w:rsidRPr="00B03EA9" w:rsidRDefault="005277E1" w:rsidP="00E2314B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способы холодной тепловой обработки овощей; </w:t>
      </w:r>
    </w:p>
    <w:p w:rsidR="00A37211" w:rsidRPr="00B03EA9" w:rsidRDefault="005277E1" w:rsidP="00E2314B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виды посуды и приспособлений для приготовления различных блюд; </w:t>
      </w:r>
    </w:p>
    <w:p w:rsidR="005277E1" w:rsidRPr="00B03EA9" w:rsidRDefault="005277E1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приемы сервировки и</w:t>
      </w:r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оформления стола;</w:t>
      </w:r>
    </w:p>
    <w:p w:rsidR="00A37211" w:rsidRPr="00B03EA9" w:rsidRDefault="005277E1" w:rsidP="009C45D1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элементы простейшей электрической цепи; </w:t>
      </w:r>
    </w:p>
    <w:p w:rsidR="00A37211" w:rsidRPr="00B03EA9" w:rsidRDefault="005277E1" w:rsidP="009C45D1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основные виды установочных изделий; </w:t>
      </w:r>
    </w:p>
    <w:p w:rsidR="00A37211" w:rsidRPr="00B03EA9" w:rsidRDefault="005277E1" w:rsidP="009C45D1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виды изоляций и</w:t>
      </w:r>
      <w:r w:rsidR="009C45D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 xml:space="preserve">изоляционных материалов; 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схемы и устройство одно- и двухлампового светильников;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назначение и основные части пылесосов, электроутюгов, правила приемы эксплуатации бытовой</w:t>
      </w:r>
      <w:r w:rsidR="009C45D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техники, ухода за жилыми помещениями и мебелью;</w:t>
      </w:r>
    </w:p>
    <w:p w:rsidR="00A37211" w:rsidRPr="00B03EA9" w:rsidRDefault="005277E1" w:rsidP="00E2314B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 xml:space="preserve">правила ухода за нижней и верхней одеждой, за домашней обувью; </w:t>
      </w:r>
    </w:p>
    <w:p w:rsidR="005277E1" w:rsidRPr="00B03EA9" w:rsidRDefault="005277E1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способы и приемы ремонта одежды;</w:t>
      </w:r>
    </w:p>
    <w:p w:rsidR="005277E1" w:rsidRPr="00B03EA9" w:rsidRDefault="00F34873" w:rsidP="00F34873">
      <w:pPr>
        <w:jc w:val="both"/>
        <w:rPr>
          <w:sz w:val="24"/>
          <w:szCs w:val="24"/>
        </w:rPr>
      </w:pPr>
      <w:r w:rsidRPr="00B03EA9">
        <w:rPr>
          <w:sz w:val="24"/>
          <w:szCs w:val="24"/>
        </w:rPr>
        <w:t xml:space="preserve">         </w:t>
      </w:r>
      <w:r w:rsidR="005277E1" w:rsidRPr="00B03EA9">
        <w:rPr>
          <w:rFonts w:eastAsia="Times New Roman"/>
          <w:b/>
          <w:bCs/>
          <w:sz w:val="24"/>
          <w:szCs w:val="24"/>
        </w:rPr>
        <w:t>Учащиеся должны уметь:</w:t>
      </w:r>
    </w:p>
    <w:p w:rsidR="005277E1" w:rsidRPr="00B03EA9" w:rsidRDefault="005277E1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выполнять ручные швы, стежки;</w:t>
      </w:r>
    </w:p>
    <w:p w:rsidR="00A37211" w:rsidRPr="00B03EA9" w:rsidRDefault="005277E1" w:rsidP="009C45D1">
      <w:pPr>
        <w:ind w:firstLine="720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изготавливать выкройки спецодежды (головной убор, фартук), кроить и шить эти изделия на швейной</w:t>
      </w:r>
      <w:r w:rsidR="009C45D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 xml:space="preserve">машине; 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заправлять швейную машину нитками и регулировать их натяжение, регулировать длину</w:t>
      </w:r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стежка; выполнять влажно - тепловую обработку тканей и изделий;</w:t>
      </w:r>
    </w:p>
    <w:p w:rsidR="005277E1" w:rsidRPr="00B03EA9" w:rsidRDefault="005277E1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правильно пользоваться ручными инструментами и приспособлениями; соблюдать порядок на рабочем</w:t>
      </w:r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месте и правила безопасной работы;</w:t>
      </w:r>
    </w:p>
    <w:p w:rsidR="009C45D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определять доброкачественность овощей, приготавливать из них закуски и вторые блюда, определять</w:t>
      </w:r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качество этих блюд, соблюдать и выполнять санитарно-гигиенические требования при работе с</w:t>
      </w:r>
      <w:r w:rsidR="00E2314B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продуктами;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уметь создавать уют, микроклимат, чистоту и порядок в доме; эксплуатировать, обслуживать и</w:t>
      </w:r>
      <w:r w:rsidR="009C45D1" w:rsidRPr="00B03EA9">
        <w:rPr>
          <w:sz w:val="24"/>
          <w:szCs w:val="24"/>
        </w:rPr>
        <w:t xml:space="preserve"> </w:t>
      </w:r>
      <w:r w:rsidRPr="00B03EA9">
        <w:rPr>
          <w:rFonts w:eastAsia="Times New Roman"/>
          <w:sz w:val="24"/>
          <w:szCs w:val="24"/>
        </w:rPr>
        <w:t>производить мелкий ремонт бытовой техники;</w:t>
      </w:r>
    </w:p>
    <w:p w:rsidR="005277E1" w:rsidRPr="00B03EA9" w:rsidRDefault="005277E1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ухаживать за нижней и верхней одеждой;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производить ремонт нижней и верхней одежды;</w:t>
      </w:r>
    </w:p>
    <w:p w:rsidR="005277E1" w:rsidRDefault="005277E1" w:rsidP="00E2314B">
      <w:pPr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собирать электрическую цепь, заменять вилки и шнуры бытовых электроприборов; организовывать рабочее место и соблюдать правила безопасности труда и личной гигиены; определять качество изготовленных изделий и выполненных работ</w:t>
      </w:r>
      <w:r w:rsidRPr="00B03EA9">
        <w:rPr>
          <w:rFonts w:eastAsia="Times New Roman"/>
          <w:b/>
          <w:bCs/>
          <w:sz w:val="24"/>
          <w:szCs w:val="24"/>
        </w:rPr>
        <w:t>.</w:t>
      </w:r>
    </w:p>
    <w:p w:rsidR="00415ECC" w:rsidRDefault="00415ECC" w:rsidP="00E2314B">
      <w:pPr>
        <w:ind w:firstLine="720"/>
        <w:jc w:val="both"/>
        <w:rPr>
          <w:rFonts w:eastAsia="Times New Roman"/>
          <w:b/>
          <w:bCs/>
          <w:sz w:val="24"/>
          <w:szCs w:val="24"/>
        </w:rPr>
      </w:pPr>
    </w:p>
    <w:p w:rsidR="00415ECC" w:rsidRPr="008E18DC" w:rsidRDefault="00415ECC" w:rsidP="00415ECC">
      <w:pPr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>Основные знания и умения учащихся к концу VI класса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 xml:space="preserve"> Учащиеся должны знать:</w:t>
      </w:r>
    </w:p>
    <w:p w:rsidR="00415ECC" w:rsidRPr="008E18DC" w:rsidRDefault="00415ECC" w:rsidP="00415ECC">
      <w:pPr>
        <w:ind w:firstLine="720"/>
        <w:jc w:val="both"/>
        <w:rPr>
          <w:rFonts w:eastAsia="Times New Roman"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 xml:space="preserve">назначение и устройство ножного привода швейной машины; 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правила подбора машинных игл;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последовательность построения чертежей юбок (брюк, жилетов)</w:t>
      </w:r>
      <w:proofErr w:type="gramStart"/>
      <w:r w:rsidRPr="008E18DC">
        <w:rPr>
          <w:rFonts w:eastAsia="Times New Roman"/>
          <w:sz w:val="24"/>
          <w:szCs w:val="24"/>
        </w:rPr>
        <w:t>,с</w:t>
      </w:r>
      <w:proofErr w:type="gramEnd"/>
      <w:r w:rsidRPr="008E18DC">
        <w:rPr>
          <w:rFonts w:eastAsia="Times New Roman"/>
          <w:sz w:val="24"/>
          <w:szCs w:val="24"/>
        </w:rPr>
        <w:t>пособы моделирования и технологию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изготовления;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способы первичной и тепловой обработки макаронных изделий, круп, молока и молочных продуктов,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их значение в питании;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устройство, принцип действия и применение электромагнитов;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требования к интерьеру, роль мебели и декоративных элементов в оформлении интерьеров;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виды летней обуви и ухода за ней;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способы и приемы стирки, чистки и ухода за одеждой;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словарь по темам и пользоваться им.</w:t>
      </w:r>
    </w:p>
    <w:p w:rsidR="00415ECC" w:rsidRPr="008E18DC" w:rsidRDefault="00415ECC" w:rsidP="00415ECC">
      <w:pPr>
        <w:jc w:val="both"/>
        <w:rPr>
          <w:sz w:val="24"/>
          <w:szCs w:val="24"/>
        </w:rPr>
      </w:pPr>
      <w:r w:rsidRPr="008E18DC">
        <w:rPr>
          <w:sz w:val="24"/>
          <w:szCs w:val="24"/>
        </w:rPr>
        <w:t xml:space="preserve">          </w:t>
      </w:r>
      <w:r w:rsidRPr="008E18DC">
        <w:rPr>
          <w:rFonts w:eastAsia="Times New Roman"/>
          <w:b/>
          <w:bCs/>
          <w:sz w:val="24"/>
          <w:szCs w:val="24"/>
        </w:rPr>
        <w:t>Учащиеся должны уметь: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lastRenderedPageBreak/>
        <w:t>работать на швейной машине с ножным приводом: подбирать и устанавливать машинные иглы,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наматывать нитку на шпульку;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определять свойства шерстяных и шелковых тканей  и учитывать их при пошиве изделий;</w:t>
      </w:r>
    </w:p>
    <w:p w:rsidR="00415ECC" w:rsidRPr="008E18DC" w:rsidRDefault="00415ECC" w:rsidP="00415ECC">
      <w:pPr>
        <w:ind w:firstLine="720"/>
        <w:jc w:val="both"/>
        <w:rPr>
          <w:rFonts w:eastAsia="Times New Roman"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 xml:space="preserve">составлять  и  читать  чертежи  юбок;  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кроить  и  шить  юбку,  определять  качество  готового  изделия,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анализировать причины допущенных отклонений;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приготавливать блюда из макаронных изделий, молочных продуктов и из теста; читать схемы электрических цепей с электромагнитом и собирать электромагнит; ремонтировать одежду и выполнять простую и художественную штопку; ухаживать за летней обувью и готовить ее к хранению на зиму; выполнять эскизы планировки и интерьера жилых помещений;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стирать, сушить и чистить одежду;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пользоваться стиральной машиной, холодильником и другой бытовой техникой.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</w:p>
    <w:p w:rsidR="00415ECC" w:rsidRPr="008E18DC" w:rsidRDefault="00415ECC" w:rsidP="00415ECC">
      <w:pPr>
        <w:jc w:val="both"/>
        <w:rPr>
          <w:rFonts w:eastAsia="Times New Roman"/>
          <w:b/>
          <w:bCs/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 xml:space="preserve">Основные знания и умения  учащихся к концу VIII класса 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>Учащиеся должны знать: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обобщенно о швейном производстве;</w:t>
      </w:r>
    </w:p>
    <w:p w:rsidR="00415ECC" w:rsidRPr="008E18DC" w:rsidRDefault="00415ECC" w:rsidP="00415ECC">
      <w:pPr>
        <w:tabs>
          <w:tab w:val="left" w:pos="7080"/>
        </w:tabs>
        <w:ind w:firstLine="720"/>
        <w:jc w:val="both"/>
        <w:rPr>
          <w:rFonts w:eastAsia="Times New Roman"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требования безопасности труда, производственной и личной гигиены;</w:t>
      </w:r>
    </w:p>
    <w:p w:rsidR="00415ECC" w:rsidRPr="008E18DC" w:rsidRDefault="00415ECC" w:rsidP="00415ECC">
      <w:pPr>
        <w:ind w:firstLine="720"/>
        <w:jc w:val="both"/>
        <w:rPr>
          <w:rFonts w:eastAsia="Times New Roman"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основные свойства и применение швейных материалов;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наименование, назначение и способы применения швейного инструмента и приспособлений малой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механизации;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виды стандартов и технико-технологической документации, используемых в швейной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промышленности;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наименование, назначение ручных и машинных  стежков и строчек;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общие сведения об устройстве, названии и принципе действия основных узлов и механизмов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промышленной швейной машины;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сведения о техническом обслуживании швейных машин;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технологию ручных и машинных швейных работ;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технологию обработки деталей и узлов швейных изделий;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основные правила и приемы моделирования и конструирования швейных изделий; назначение и приемы изготовления выкроек, последовательность выполнения кроя; сведения о контроле качества швейных изделий; специальную терминологию и пользоваться ею.</w:t>
      </w:r>
    </w:p>
    <w:p w:rsidR="00415ECC" w:rsidRPr="008E18DC" w:rsidRDefault="00415ECC" w:rsidP="00415ECC">
      <w:pPr>
        <w:jc w:val="both"/>
        <w:rPr>
          <w:sz w:val="24"/>
          <w:szCs w:val="24"/>
        </w:rPr>
      </w:pPr>
      <w:r w:rsidRPr="008E18DC">
        <w:rPr>
          <w:sz w:val="24"/>
          <w:szCs w:val="24"/>
        </w:rPr>
        <w:t xml:space="preserve">          </w:t>
      </w:r>
      <w:r w:rsidRPr="008E18DC">
        <w:rPr>
          <w:rFonts w:eastAsia="Times New Roman"/>
          <w:b/>
          <w:bCs/>
          <w:sz w:val="24"/>
          <w:szCs w:val="24"/>
        </w:rPr>
        <w:t>Учащиеся должны уметь: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соблюдать правила гигиены и безопасности труда, подготавливать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техническую документацию и работать с нею;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планировать свою работу;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определять простейшими способами свойства тканей;</w:t>
      </w:r>
    </w:p>
    <w:p w:rsidR="00415ECC" w:rsidRPr="008E18DC" w:rsidRDefault="00415ECC" w:rsidP="00415ECC">
      <w:pPr>
        <w:jc w:val="both"/>
        <w:rPr>
          <w:sz w:val="24"/>
          <w:szCs w:val="24"/>
        </w:rPr>
      </w:pPr>
      <w:r w:rsidRPr="008E18DC">
        <w:rPr>
          <w:sz w:val="24"/>
          <w:szCs w:val="24"/>
        </w:rPr>
        <w:t xml:space="preserve">          </w:t>
      </w:r>
      <w:r w:rsidRPr="008E18DC">
        <w:rPr>
          <w:rFonts w:eastAsia="Times New Roman"/>
          <w:sz w:val="24"/>
          <w:szCs w:val="24"/>
        </w:rPr>
        <w:t>работать со справочной литературой;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выполнять ручные и машинные швейные работы с использованием приспособлений малой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sz w:val="24"/>
          <w:szCs w:val="24"/>
        </w:rPr>
        <w:t>механизации;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моделировать и конструировать простейшие виды швейных изделий;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снимать мерки, выполнять эскизы и чертежи швейных изделий;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изготавливать выкройки, производить и контролировать раскрой тканей по выкройкам и лекалам;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работать на промышленных швейных машинах;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производить техническое обслуживание швейной машины;</w:t>
      </w:r>
    </w:p>
    <w:p w:rsidR="00415ECC" w:rsidRPr="008E18DC" w:rsidRDefault="00415ECC" w:rsidP="00415ECC">
      <w:pPr>
        <w:ind w:firstLine="7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обрабатывать детали и узлы швейных изделий.</w:t>
      </w:r>
    </w:p>
    <w:p w:rsidR="00415ECC" w:rsidRPr="008E18DC" w:rsidRDefault="00415ECC" w:rsidP="00E2314B">
      <w:pPr>
        <w:ind w:firstLine="720"/>
        <w:jc w:val="both"/>
        <w:rPr>
          <w:sz w:val="24"/>
          <w:szCs w:val="24"/>
        </w:rPr>
      </w:pPr>
    </w:p>
    <w:p w:rsidR="008E18DC" w:rsidRDefault="008E18DC" w:rsidP="00210159">
      <w:pPr>
        <w:jc w:val="center"/>
        <w:rPr>
          <w:rFonts w:eastAsia="Times New Roman"/>
          <w:b/>
          <w:bCs/>
          <w:sz w:val="24"/>
          <w:szCs w:val="24"/>
        </w:rPr>
      </w:pPr>
    </w:p>
    <w:p w:rsidR="008E18DC" w:rsidRDefault="008E18DC" w:rsidP="00210159">
      <w:pPr>
        <w:jc w:val="center"/>
        <w:rPr>
          <w:rFonts w:eastAsia="Times New Roman"/>
          <w:b/>
          <w:bCs/>
          <w:sz w:val="24"/>
          <w:szCs w:val="24"/>
        </w:rPr>
      </w:pPr>
    </w:p>
    <w:p w:rsidR="008E18DC" w:rsidRDefault="008E18DC" w:rsidP="00210159">
      <w:pPr>
        <w:jc w:val="center"/>
        <w:rPr>
          <w:rFonts w:eastAsia="Times New Roman"/>
          <w:b/>
          <w:bCs/>
          <w:sz w:val="24"/>
          <w:szCs w:val="24"/>
        </w:rPr>
      </w:pPr>
    </w:p>
    <w:p w:rsidR="008E18DC" w:rsidRDefault="008E18DC" w:rsidP="00210159">
      <w:pPr>
        <w:jc w:val="center"/>
        <w:rPr>
          <w:rFonts w:eastAsia="Times New Roman"/>
          <w:b/>
          <w:bCs/>
          <w:sz w:val="24"/>
          <w:szCs w:val="24"/>
        </w:rPr>
      </w:pPr>
    </w:p>
    <w:p w:rsidR="008E18DC" w:rsidRDefault="008E18DC" w:rsidP="00210159">
      <w:pPr>
        <w:jc w:val="center"/>
        <w:rPr>
          <w:rFonts w:eastAsia="Times New Roman"/>
          <w:b/>
          <w:bCs/>
          <w:sz w:val="24"/>
          <w:szCs w:val="24"/>
        </w:rPr>
      </w:pPr>
    </w:p>
    <w:p w:rsidR="008E18DC" w:rsidRDefault="008E18DC" w:rsidP="00210159">
      <w:pPr>
        <w:jc w:val="center"/>
        <w:rPr>
          <w:rFonts w:eastAsia="Times New Roman"/>
          <w:b/>
          <w:bCs/>
          <w:sz w:val="24"/>
          <w:szCs w:val="24"/>
        </w:rPr>
      </w:pPr>
    </w:p>
    <w:p w:rsidR="008E18DC" w:rsidRDefault="008E18DC" w:rsidP="00210159">
      <w:pPr>
        <w:jc w:val="center"/>
        <w:rPr>
          <w:rFonts w:eastAsia="Times New Roman"/>
          <w:b/>
          <w:bCs/>
          <w:sz w:val="24"/>
          <w:szCs w:val="24"/>
        </w:rPr>
      </w:pPr>
    </w:p>
    <w:p w:rsidR="00210159" w:rsidRPr="001E3191" w:rsidRDefault="00210159" w:rsidP="00210159">
      <w:pPr>
        <w:jc w:val="center"/>
        <w:rPr>
          <w:sz w:val="32"/>
          <w:szCs w:val="32"/>
        </w:rPr>
      </w:pPr>
      <w:r w:rsidRPr="001E3191">
        <w:rPr>
          <w:rFonts w:eastAsia="Times New Roman"/>
          <w:b/>
          <w:bCs/>
          <w:sz w:val="32"/>
          <w:szCs w:val="32"/>
        </w:rPr>
        <w:t>Содержание программы</w:t>
      </w:r>
    </w:p>
    <w:p w:rsidR="00210159" w:rsidRPr="008E18DC" w:rsidRDefault="00210159" w:rsidP="00210159">
      <w:pPr>
        <w:jc w:val="center"/>
        <w:rPr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>«Технология. Швейное дело»</w:t>
      </w:r>
      <w:r w:rsidRPr="008E18DC">
        <w:rPr>
          <w:sz w:val="24"/>
          <w:szCs w:val="24"/>
        </w:rPr>
        <w:t xml:space="preserve"> </w:t>
      </w:r>
      <w:r w:rsidRPr="008E18DC">
        <w:rPr>
          <w:rFonts w:eastAsia="Times New Roman"/>
          <w:b/>
          <w:bCs/>
          <w:sz w:val="24"/>
          <w:szCs w:val="24"/>
        </w:rPr>
        <w:t>5класс</w:t>
      </w:r>
    </w:p>
    <w:p w:rsidR="00210159" w:rsidRPr="008E18DC" w:rsidRDefault="00210159" w:rsidP="00210159">
      <w:pPr>
        <w:tabs>
          <w:tab w:val="left" w:pos="180"/>
        </w:tabs>
        <w:ind w:left="180"/>
        <w:jc w:val="both"/>
        <w:rPr>
          <w:rFonts w:eastAsia="Times New Roman"/>
          <w:b/>
          <w:bCs/>
          <w:sz w:val="24"/>
          <w:szCs w:val="24"/>
        </w:rPr>
      </w:pPr>
    </w:p>
    <w:p w:rsidR="00210159" w:rsidRPr="008E18DC" w:rsidRDefault="00210159" w:rsidP="00210159">
      <w:pPr>
        <w:jc w:val="both"/>
        <w:rPr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 xml:space="preserve">Создание изделий из текстильных и поделочных материалов </w:t>
      </w:r>
    </w:p>
    <w:p w:rsidR="00210159" w:rsidRPr="008E18DC" w:rsidRDefault="00210159" w:rsidP="00210159">
      <w:pPr>
        <w:spacing w:line="48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Организация рабочего места. Соблюдение правил безопасного труда при использовании инструментов, механизмов и машин.</w:t>
      </w:r>
    </w:p>
    <w:p w:rsidR="00210159" w:rsidRPr="008E18DC" w:rsidRDefault="00210159" w:rsidP="00210159">
      <w:pPr>
        <w:spacing w:line="29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Выбор тканей, трикотажа и нетканых материалов с учетом их технологических, гигиенических и эксплуатационных свой</w:t>
      </w:r>
      <w:proofErr w:type="gramStart"/>
      <w:r w:rsidRPr="008E18DC">
        <w:rPr>
          <w:rFonts w:eastAsia="Times New Roman"/>
          <w:sz w:val="24"/>
          <w:szCs w:val="24"/>
        </w:rPr>
        <w:t>ств  дл</w:t>
      </w:r>
      <w:proofErr w:type="gramEnd"/>
      <w:r w:rsidRPr="008E18DC">
        <w:rPr>
          <w:rFonts w:eastAsia="Times New Roman"/>
          <w:sz w:val="24"/>
          <w:szCs w:val="24"/>
        </w:rPr>
        <w:t>я изготовления швейных изделий.</w:t>
      </w:r>
    </w:p>
    <w:p w:rsidR="00210159" w:rsidRPr="008E18DC" w:rsidRDefault="00210159" w:rsidP="00210159">
      <w:pPr>
        <w:spacing w:line="26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Конструирование одежды. Измерение параметров фигуры человека. Построение и оформление чертежей швейных изделий.</w:t>
      </w:r>
    </w:p>
    <w:p w:rsidR="00210159" w:rsidRPr="008E18DC" w:rsidRDefault="00210159" w:rsidP="00210159">
      <w:pPr>
        <w:spacing w:line="29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0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Моделирование простейших видов швейных изделий. Художественное оформление и отделка изделий. Подготовка выкройки к раскрою. Изменение формы выкроек с учетом индивидуальных особенностей фигуры.</w:t>
      </w:r>
    </w:p>
    <w:p w:rsidR="00210159" w:rsidRPr="008E18DC" w:rsidRDefault="00210159" w:rsidP="00210159">
      <w:pPr>
        <w:spacing w:line="7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Подготовка текстильных материалов к раскрою. Рациональный раскрой.</w:t>
      </w:r>
    </w:p>
    <w:p w:rsidR="00210159" w:rsidRPr="008E18DC" w:rsidRDefault="00210159" w:rsidP="00210159">
      <w:pPr>
        <w:spacing w:line="55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0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Технология соединения деталей в швейных изделиях. Выполнение ручных и машинных швов. Устройство, регулировка и обслуживание бытовых швейных машин. Проведение примерки. Выявление дефектов при изготовлении швейных изделий и способы их устранения.</w:t>
      </w:r>
    </w:p>
    <w:p w:rsidR="00210159" w:rsidRPr="008E18DC" w:rsidRDefault="00210159" w:rsidP="00210159">
      <w:pPr>
        <w:spacing w:line="19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Выполнение влажно-тепловой обработки в зависимости от волокнистого состава ткани. Контроль и оценка готового изделия.</w:t>
      </w:r>
    </w:p>
    <w:p w:rsidR="00210159" w:rsidRPr="008E18DC" w:rsidRDefault="00210159" w:rsidP="00210159">
      <w:pPr>
        <w:spacing w:line="29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0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Традиционные виды рукоделия и декоративно-прикладного творчества, народные промыслы России. Изготовление изделий с использованием технологий одного или нескольких промыслов (ремесел), распространенных в районе проживания.</w:t>
      </w:r>
    </w:p>
    <w:p w:rsidR="00210159" w:rsidRPr="008E18DC" w:rsidRDefault="00210159" w:rsidP="00210159">
      <w:pPr>
        <w:spacing w:line="20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6" w:lineRule="auto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Проектирование полезных изделий с использованием текстильных или поделочных материалов. Оценка материальных затрат и качества изделия.</w:t>
      </w:r>
    </w:p>
    <w:p w:rsidR="00210159" w:rsidRPr="008E18DC" w:rsidRDefault="00210159" w:rsidP="00210159">
      <w:pPr>
        <w:spacing w:line="36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Организация рабочего места для выполнения графических работ.</w:t>
      </w:r>
    </w:p>
    <w:p w:rsidR="00210159" w:rsidRPr="008E18DC" w:rsidRDefault="00210159" w:rsidP="00210159">
      <w:pPr>
        <w:spacing w:line="55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Использование условно-графических символов и обозначений для отображения формы, структуры объектов и процессов на рисунках, эскизах, чертежах, схемах.</w:t>
      </w:r>
    </w:p>
    <w:p w:rsidR="00210159" w:rsidRPr="008E18DC" w:rsidRDefault="00210159" w:rsidP="00210159">
      <w:pPr>
        <w:spacing w:line="26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1" w:lineRule="auto"/>
        <w:jc w:val="both"/>
        <w:rPr>
          <w:rFonts w:eastAsia="Times New Roman"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Понятие о системах конструкторской, технологической документации и гостах, видах документации. Чтение чертежей, схем, технологических карт. Копирование и тиражирование графической документации.</w:t>
      </w:r>
    </w:p>
    <w:p w:rsidR="00210159" w:rsidRPr="008E18DC" w:rsidRDefault="00210159" w:rsidP="00210159">
      <w:pPr>
        <w:spacing w:line="271" w:lineRule="auto"/>
        <w:jc w:val="both"/>
        <w:rPr>
          <w:sz w:val="24"/>
          <w:szCs w:val="24"/>
        </w:rPr>
      </w:pPr>
    </w:p>
    <w:p w:rsidR="00210159" w:rsidRPr="008E18DC" w:rsidRDefault="00210159" w:rsidP="00210159">
      <w:pPr>
        <w:tabs>
          <w:tab w:val="left" w:pos="720"/>
        </w:tabs>
        <w:rPr>
          <w:rFonts w:eastAsia="Times New Roman"/>
          <w:b/>
          <w:bCs/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 xml:space="preserve">                                 </w:t>
      </w:r>
      <w:r w:rsidR="001E3191">
        <w:rPr>
          <w:rFonts w:eastAsia="Times New Roman"/>
          <w:b/>
          <w:bCs/>
          <w:sz w:val="24"/>
          <w:szCs w:val="24"/>
        </w:rPr>
        <w:t xml:space="preserve">           </w:t>
      </w:r>
      <w:r w:rsidRPr="008E18DC">
        <w:rPr>
          <w:rFonts w:eastAsia="Times New Roman"/>
          <w:b/>
          <w:bCs/>
          <w:sz w:val="24"/>
          <w:szCs w:val="24"/>
        </w:rPr>
        <w:t>«Технология. Швейное дело»  6 класс</w:t>
      </w:r>
    </w:p>
    <w:p w:rsidR="00210159" w:rsidRPr="008E18DC" w:rsidRDefault="00210159" w:rsidP="00210159">
      <w:pPr>
        <w:tabs>
          <w:tab w:val="left" w:pos="720"/>
        </w:tabs>
        <w:rPr>
          <w:rFonts w:eastAsia="Times New Roman"/>
          <w:b/>
          <w:bCs/>
          <w:sz w:val="24"/>
          <w:szCs w:val="24"/>
        </w:rPr>
      </w:pPr>
    </w:p>
    <w:p w:rsidR="00210159" w:rsidRPr="008E18DC" w:rsidRDefault="00210159" w:rsidP="00210159">
      <w:pPr>
        <w:spacing w:line="43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16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jc w:val="both"/>
        <w:rPr>
          <w:rFonts w:eastAsia="Times New Roman"/>
          <w:b/>
          <w:bCs/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 xml:space="preserve">Создание изделий из текстильных и поделочных материалов </w:t>
      </w:r>
    </w:p>
    <w:p w:rsidR="00210159" w:rsidRPr="008E18DC" w:rsidRDefault="00210159" w:rsidP="00210159">
      <w:pPr>
        <w:spacing w:line="264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Организация рабочего места. Соблюдение правил безопасного труда при использовании инструментов, механизмов и машин.</w:t>
      </w:r>
    </w:p>
    <w:p w:rsidR="00210159" w:rsidRPr="008E18DC" w:rsidRDefault="00210159" w:rsidP="00210159">
      <w:pPr>
        <w:spacing w:line="26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7" w:lineRule="auto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Выбор тканей, трикотажа и нетканых материалов с учетом их технологических, гигиенических и эксплуатационных свой</w:t>
      </w:r>
      <w:proofErr w:type="gramStart"/>
      <w:r w:rsidRPr="008E18DC">
        <w:rPr>
          <w:rFonts w:eastAsia="Times New Roman"/>
          <w:sz w:val="24"/>
          <w:szCs w:val="24"/>
        </w:rPr>
        <w:t>ств дл</w:t>
      </w:r>
      <w:proofErr w:type="gramEnd"/>
      <w:r w:rsidRPr="008E18DC">
        <w:rPr>
          <w:rFonts w:eastAsia="Times New Roman"/>
          <w:sz w:val="24"/>
          <w:szCs w:val="24"/>
        </w:rPr>
        <w:t>я изготовления швейных изделий.</w:t>
      </w:r>
    </w:p>
    <w:p w:rsidR="00210159" w:rsidRPr="008E18DC" w:rsidRDefault="00210159" w:rsidP="00210159">
      <w:pPr>
        <w:spacing w:line="22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Конструирование одежды. Измерение параметров фигуры человека. Построение и оформление чертежей швейных изделий.</w:t>
      </w:r>
    </w:p>
    <w:p w:rsidR="00210159" w:rsidRPr="008E18DC" w:rsidRDefault="00210159" w:rsidP="00210159">
      <w:pPr>
        <w:spacing w:line="26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1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Моделирование простейших видов швейных изделий. Художественное оформление и отделка изделий. Подготовка выкройки к раскрою. Изменение формы выкроек с учетом индивидуальных особенностей фигуры.</w:t>
      </w:r>
    </w:p>
    <w:p w:rsidR="00210159" w:rsidRPr="008E18DC" w:rsidRDefault="00210159" w:rsidP="00210159">
      <w:pPr>
        <w:spacing w:line="6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Подготовка текстильных материалов к раскрою. Рациональный раскрой.</w:t>
      </w:r>
    </w:p>
    <w:p w:rsidR="00210159" w:rsidRPr="008E18DC" w:rsidRDefault="00210159" w:rsidP="00210159">
      <w:pPr>
        <w:spacing w:line="41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tabs>
          <w:tab w:val="left" w:pos="1340"/>
          <w:tab w:val="left" w:pos="2700"/>
          <w:tab w:val="left" w:pos="3660"/>
          <w:tab w:val="left" w:pos="3940"/>
          <w:tab w:val="left" w:pos="5040"/>
          <w:tab w:val="left" w:pos="6200"/>
          <w:tab w:val="left" w:pos="7660"/>
          <w:tab w:val="left" w:pos="8600"/>
          <w:tab w:val="left" w:pos="8880"/>
          <w:tab w:val="left" w:pos="10160"/>
        </w:tabs>
        <w:jc w:val="both"/>
        <w:rPr>
          <w:rFonts w:eastAsia="Times New Roman"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Технология соединения деталей</w:t>
      </w:r>
      <w:r w:rsidRPr="008E18DC">
        <w:rPr>
          <w:rFonts w:eastAsia="Times New Roman"/>
          <w:sz w:val="24"/>
          <w:szCs w:val="24"/>
        </w:rPr>
        <w:tab/>
        <w:t xml:space="preserve">в швейных изделиях. </w:t>
      </w:r>
    </w:p>
    <w:p w:rsidR="00210159" w:rsidRPr="008E18DC" w:rsidRDefault="00210159" w:rsidP="00210159">
      <w:pPr>
        <w:tabs>
          <w:tab w:val="left" w:pos="1340"/>
          <w:tab w:val="left" w:pos="2700"/>
          <w:tab w:val="left" w:pos="3660"/>
          <w:tab w:val="left" w:pos="3940"/>
          <w:tab w:val="left" w:pos="5040"/>
          <w:tab w:val="left" w:pos="6200"/>
          <w:tab w:val="left" w:pos="7660"/>
          <w:tab w:val="left" w:pos="8600"/>
          <w:tab w:val="left" w:pos="8880"/>
          <w:tab w:val="left" w:pos="10160"/>
        </w:tabs>
        <w:jc w:val="both"/>
        <w:rPr>
          <w:rFonts w:eastAsia="Times New Roman"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Выполнение ручных и машинных швов.</w:t>
      </w:r>
    </w:p>
    <w:p w:rsidR="00210159" w:rsidRPr="008E18DC" w:rsidRDefault="00210159" w:rsidP="00210159">
      <w:pPr>
        <w:spacing w:line="41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Устройство, регулировка и обслуживание бытовых швейных машин.</w:t>
      </w:r>
    </w:p>
    <w:p w:rsidR="00210159" w:rsidRPr="008E18DC" w:rsidRDefault="00210159" w:rsidP="00210159">
      <w:pPr>
        <w:spacing w:line="55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5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Проведение примерки. Выявление дефектов при изготовлении швейных изделий и способы их устранения.</w:t>
      </w:r>
    </w:p>
    <w:p w:rsidR="00210159" w:rsidRPr="008E18DC" w:rsidRDefault="00210159" w:rsidP="00210159">
      <w:pPr>
        <w:spacing w:line="25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Выполнение влажно-тепловой обработки в зависимости от волокнистого состава ткани. Контроль и оценка готового изделия.</w:t>
      </w:r>
    </w:p>
    <w:p w:rsidR="00210159" w:rsidRPr="008E18DC" w:rsidRDefault="00210159" w:rsidP="00210159">
      <w:pPr>
        <w:spacing w:line="29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0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lastRenderedPageBreak/>
        <w:t>Традиционные виды рукоделия и декоративно-прикладного творчества, народные промыслы России. Изготовление изделий с использованием технологий одного или нескольких промыслов (ремесел), распространенных в районе проживания.</w:t>
      </w:r>
    </w:p>
    <w:p w:rsidR="00210159" w:rsidRPr="008E18DC" w:rsidRDefault="00210159" w:rsidP="00210159">
      <w:pPr>
        <w:spacing w:line="19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6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Проектирование полезных изделий с использованием текстильных или поделочных материалов. Оценка материальных затрат и качества изделия.</w:t>
      </w:r>
    </w:p>
    <w:p w:rsidR="00210159" w:rsidRPr="008E18DC" w:rsidRDefault="00210159" w:rsidP="00210159">
      <w:pPr>
        <w:spacing w:line="17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48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2" w:lineRule="auto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Выполнение чертежных и графических работ от руки, с использованием чертежных инструментов, приспособлений и средств компьютерной поддержки. Использование стандартных графических объектов и конструирование графических объектов: выделение, объединение, геометрические преобразования фрагментов. Копирование и тиражирование графической документации.</w:t>
      </w:r>
    </w:p>
    <w:p w:rsidR="00210159" w:rsidRPr="008E18DC" w:rsidRDefault="00210159" w:rsidP="00210159">
      <w:pPr>
        <w:jc w:val="both"/>
        <w:rPr>
          <w:rFonts w:eastAsia="Times New Roman"/>
          <w:b/>
          <w:bCs/>
          <w:sz w:val="24"/>
          <w:szCs w:val="24"/>
        </w:rPr>
      </w:pPr>
    </w:p>
    <w:p w:rsidR="00210159" w:rsidRPr="008E18DC" w:rsidRDefault="00210159" w:rsidP="00210159">
      <w:pPr>
        <w:rPr>
          <w:sz w:val="24"/>
          <w:szCs w:val="24"/>
        </w:rPr>
      </w:pPr>
    </w:p>
    <w:p w:rsidR="00210159" w:rsidRPr="008E18DC" w:rsidRDefault="00210159" w:rsidP="00210159">
      <w:pPr>
        <w:rPr>
          <w:rFonts w:eastAsia="Times New Roman"/>
          <w:b/>
          <w:bCs/>
          <w:sz w:val="24"/>
          <w:szCs w:val="24"/>
        </w:rPr>
      </w:pPr>
      <w:r w:rsidRPr="008E18DC">
        <w:rPr>
          <w:sz w:val="24"/>
          <w:szCs w:val="24"/>
        </w:rPr>
        <w:t xml:space="preserve">                             </w:t>
      </w:r>
      <w:r w:rsidR="001E3191">
        <w:rPr>
          <w:sz w:val="24"/>
          <w:szCs w:val="24"/>
        </w:rPr>
        <w:t xml:space="preserve">                   </w:t>
      </w:r>
      <w:r w:rsidRPr="008E18DC">
        <w:rPr>
          <w:rFonts w:eastAsia="Times New Roman"/>
          <w:b/>
          <w:bCs/>
          <w:sz w:val="24"/>
          <w:szCs w:val="24"/>
        </w:rPr>
        <w:t>«Технология. Швейное дело» 8 класс</w:t>
      </w:r>
    </w:p>
    <w:p w:rsidR="00210159" w:rsidRPr="008E18DC" w:rsidRDefault="00210159" w:rsidP="00210159">
      <w:pPr>
        <w:jc w:val="center"/>
        <w:rPr>
          <w:rFonts w:eastAsia="Times New Roman"/>
          <w:b/>
          <w:bCs/>
          <w:sz w:val="24"/>
          <w:szCs w:val="24"/>
        </w:rPr>
      </w:pPr>
    </w:p>
    <w:p w:rsidR="00210159" w:rsidRPr="008E18DC" w:rsidRDefault="00210159" w:rsidP="00210159">
      <w:pPr>
        <w:tabs>
          <w:tab w:val="left" w:pos="720"/>
        </w:tabs>
        <w:rPr>
          <w:rFonts w:eastAsia="Times New Roman"/>
          <w:b/>
          <w:bCs/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>Создание изделий из текстильных и поделочных материалов</w:t>
      </w:r>
    </w:p>
    <w:p w:rsidR="00210159" w:rsidRPr="008E18DC" w:rsidRDefault="00210159" w:rsidP="00210159">
      <w:pPr>
        <w:spacing w:line="36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Организация рабочего места.</w:t>
      </w:r>
    </w:p>
    <w:p w:rsidR="00210159" w:rsidRPr="008E18DC" w:rsidRDefault="00210159" w:rsidP="00210159">
      <w:pPr>
        <w:spacing w:line="54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1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Традиционные виды рукоделия и декоративно-прикладного творчества, народные промыслы России. Изготовление изделий с использованием технологий одного или нескольких промыслов (ремесел), распространенных в районе проживания.</w:t>
      </w:r>
    </w:p>
    <w:p w:rsidR="00210159" w:rsidRPr="008E18DC" w:rsidRDefault="00210159" w:rsidP="00210159">
      <w:pPr>
        <w:spacing w:line="18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Проектирование полезных изделий с использованием текстильных или поделочных материалов. Оценка материальных затрат и качества изделия.</w:t>
      </w:r>
    </w:p>
    <w:p w:rsidR="00210159" w:rsidRPr="008E18DC" w:rsidRDefault="00210159" w:rsidP="00210159">
      <w:pPr>
        <w:spacing w:line="19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51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Моделирование простейших видов швейных изделий. Художественное оформление и отделка изделий.</w:t>
      </w:r>
    </w:p>
    <w:p w:rsidR="00210159" w:rsidRPr="008E18DC" w:rsidRDefault="00210159" w:rsidP="00210159">
      <w:pPr>
        <w:spacing w:line="41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Подготовка текстильных материалов к раскрою. Рациональный раскрой.</w:t>
      </w:r>
    </w:p>
    <w:p w:rsidR="00210159" w:rsidRPr="008E18DC" w:rsidRDefault="00210159" w:rsidP="00210159">
      <w:pPr>
        <w:spacing w:line="53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Подготовка выкройки к раскрою. Копирование готовых выкроек. Изменение формы выкроек с учетом индивидуальных особенностей фигуры.</w:t>
      </w:r>
    </w:p>
    <w:p w:rsidR="00210159" w:rsidRPr="008E18DC" w:rsidRDefault="00210159" w:rsidP="00210159">
      <w:pPr>
        <w:spacing w:line="29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0" w:lineRule="auto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Технология соединения деталей в швейных изделиях. Выполнение ручных и машинных швов. Проведение примерки. Выявление дефектов при изготовлении швейных изделий и способы их устранения.</w:t>
      </w:r>
    </w:p>
    <w:p w:rsidR="00210159" w:rsidRPr="008E18DC" w:rsidRDefault="00210159" w:rsidP="00210159">
      <w:pPr>
        <w:spacing w:line="20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6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Выполнение влажно-тепловой обработки в зависимости от волокнистого состава ткани. Контроль и оценка готового изделия.</w:t>
      </w:r>
    </w:p>
    <w:p w:rsidR="00210159" w:rsidRPr="008E18DC" w:rsidRDefault="00210159" w:rsidP="00210159">
      <w:pPr>
        <w:spacing w:line="24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70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Традиционные виды рукоделия и декоративно-прикладного творчества, народные промыслы России. Проектирование полезных изделий с использованием текстильных или поделочных материалов. Оценка материальных затрат и качества изделия.</w:t>
      </w:r>
    </w:p>
    <w:p w:rsidR="00210159" w:rsidRPr="008E18DC" w:rsidRDefault="00210159" w:rsidP="00210159">
      <w:pPr>
        <w:spacing w:line="21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spacing w:line="264" w:lineRule="auto"/>
        <w:ind w:right="20"/>
        <w:jc w:val="both"/>
        <w:rPr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Изготовление изделий с использованием технологий одного или нескольких промыслов (ремесел), распространенных в районе проживания.</w:t>
      </w:r>
    </w:p>
    <w:p w:rsidR="00210159" w:rsidRPr="008E18DC" w:rsidRDefault="00210159" w:rsidP="00210159">
      <w:pPr>
        <w:spacing w:line="48" w:lineRule="exact"/>
        <w:jc w:val="both"/>
        <w:rPr>
          <w:sz w:val="24"/>
          <w:szCs w:val="24"/>
        </w:rPr>
      </w:pPr>
    </w:p>
    <w:p w:rsidR="00210159" w:rsidRPr="008E18DC" w:rsidRDefault="00210159" w:rsidP="00210159">
      <w:pPr>
        <w:jc w:val="both"/>
        <w:rPr>
          <w:rFonts w:eastAsia="Times New Roman"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>Применение компьютерных технологий выполнения графических работ. Построение чертежа и технического рисунка. Профессии, связанные с выполнением чертежных и графических работ.</w:t>
      </w:r>
    </w:p>
    <w:p w:rsidR="00210159" w:rsidRPr="008E18DC" w:rsidRDefault="00210159" w:rsidP="00210159">
      <w:pPr>
        <w:jc w:val="both"/>
        <w:rPr>
          <w:rFonts w:eastAsia="Times New Roman"/>
          <w:sz w:val="24"/>
          <w:szCs w:val="24"/>
        </w:rPr>
      </w:pPr>
    </w:p>
    <w:p w:rsidR="00210159" w:rsidRPr="008E18DC" w:rsidRDefault="00210159" w:rsidP="00210159">
      <w:pPr>
        <w:jc w:val="both"/>
        <w:rPr>
          <w:rFonts w:eastAsia="Times New Roman"/>
          <w:sz w:val="24"/>
          <w:szCs w:val="24"/>
        </w:rPr>
      </w:pPr>
    </w:p>
    <w:p w:rsidR="00210159" w:rsidRPr="008E18DC" w:rsidRDefault="00210159" w:rsidP="00210159">
      <w:pPr>
        <w:jc w:val="both"/>
        <w:rPr>
          <w:rFonts w:eastAsia="Times New Roman"/>
          <w:b/>
          <w:bCs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 xml:space="preserve">                                               </w:t>
      </w:r>
      <w:r w:rsidRPr="008E18DC">
        <w:rPr>
          <w:rFonts w:eastAsia="Times New Roman"/>
          <w:b/>
          <w:bCs/>
          <w:sz w:val="24"/>
          <w:szCs w:val="24"/>
        </w:rPr>
        <w:t>Организационный раздел</w:t>
      </w:r>
    </w:p>
    <w:p w:rsidR="00210159" w:rsidRPr="008E18DC" w:rsidRDefault="00210159" w:rsidP="00210159">
      <w:pPr>
        <w:rPr>
          <w:sz w:val="24"/>
          <w:szCs w:val="24"/>
        </w:rPr>
      </w:pPr>
      <w:r w:rsidRPr="008E18DC">
        <w:rPr>
          <w:rFonts w:eastAsia="Times New Roman"/>
          <w:b/>
          <w:bCs/>
          <w:sz w:val="24"/>
          <w:szCs w:val="24"/>
        </w:rPr>
        <w:t xml:space="preserve">  Место учебного предмета в учебном (образовательном) плане</w:t>
      </w:r>
    </w:p>
    <w:p w:rsidR="00210159" w:rsidRPr="008E18DC" w:rsidRDefault="00210159" w:rsidP="00210159">
      <w:pPr>
        <w:spacing w:line="7" w:lineRule="exact"/>
        <w:jc w:val="both"/>
        <w:rPr>
          <w:sz w:val="24"/>
          <w:szCs w:val="24"/>
        </w:rPr>
      </w:pPr>
    </w:p>
    <w:p w:rsidR="004D3A4E" w:rsidRPr="008E18DC" w:rsidRDefault="00210159" w:rsidP="00C8280E">
      <w:pPr>
        <w:spacing w:line="237" w:lineRule="auto"/>
        <w:ind w:left="100"/>
        <w:jc w:val="both"/>
        <w:rPr>
          <w:rFonts w:eastAsia="Times New Roman"/>
          <w:sz w:val="24"/>
          <w:szCs w:val="24"/>
        </w:rPr>
      </w:pPr>
      <w:r w:rsidRPr="008E18DC">
        <w:rPr>
          <w:rFonts w:eastAsia="Times New Roman"/>
          <w:sz w:val="24"/>
          <w:szCs w:val="24"/>
        </w:rPr>
        <w:t xml:space="preserve">Учебный предмет «Технология» является необходимым компонентом общего образования школьников. Его содержание предоставляет обучающимся возможность войти в мир искусственной, созданной людьми среды техники и технологий, называемой </w:t>
      </w:r>
      <w:proofErr w:type="spellStart"/>
      <w:r w:rsidRPr="008E18DC">
        <w:rPr>
          <w:rFonts w:eastAsia="Times New Roman"/>
          <w:sz w:val="24"/>
          <w:szCs w:val="24"/>
        </w:rPr>
        <w:t>техносферой</w:t>
      </w:r>
      <w:proofErr w:type="spellEnd"/>
      <w:r w:rsidRPr="008E18DC">
        <w:rPr>
          <w:rFonts w:eastAsia="Times New Roman"/>
          <w:sz w:val="24"/>
          <w:szCs w:val="24"/>
        </w:rPr>
        <w:t xml:space="preserve"> и являющейся главной составляющей окружающей человека действительности. Базисный учебный план включает следующие ч</w:t>
      </w:r>
      <w:r w:rsidR="00C8280E" w:rsidRPr="008E18DC">
        <w:rPr>
          <w:rFonts w:eastAsia="Times New Roman"/>
          <w:sz w:val="24"/>
          <w:szCs w:val="24"/>
        </w:rPr>
        <w:t>асы для обязательного изучения:</w:t>
      </w:r>
    </w:p>
    <w:p w:rsidR="002460A1" w:rsidRPr="00B03EA9" w:rsidRDefault="00210159" w:rsidP="00C8280E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</w:t>
      </w:r>
    </w:p>
    <w:p w:rsidR="002460A1" w:rsidRDefault="002460A1" w:rsidP="00474FA2">
      <w:pPr>
        <w:jc w:val="center"/>
        <w:rPr>
          <w:rFonts w:eastAsia="Times New Roman"/>
          <w:b/>
          <w:bCs/>
          <w:sz w:val="24"/>
          <w:szCs w:val="24"/>
        </w:rPr>
      </w:pPr>
    </w:p>
    <w:p w:rsidR="002460A1" w:rsidRDefault="002460A1" w:rsidP="00474FA2">
      <w:pPr>
        <w:jc w:val="center"/>
        <w:rPr>
          <w:rFonts w:eastAsia="Times New Roman"/>
          <w:b/>
          <w:bCs/>
          <w:sz w:val="24"/>
          <w:szCs w:val="24"/>
        </w:rPr>
      </w:pPr>
    </w:p>
    <w:p w:rsidR="00474FA2" w:rsidRPr="00205EDE" w:rsidRDefault="00474FA2" w:rsidP="001E3191">
      <w:pPr>
        <w:jc w:val="center"/>
        <w:rPr>
          <w:sz w:val="24"/>
          <w:szCs w:val="24"/>
        </w:rPr>
      </w:pPr>
      <w:r w:rsidRPr="00205EDE">
        <w:rPr>
          <w:rFonts w:eastAsia="Times New Roman"/>
          <w:b/>
          <w:bCs/>
          <w:sz w:val="24"/>
          <w:szCs w:val="24"/>
        </w:rPr>
        <w:t>Тематическое планирование по предмету</w:t>
      </w:r>
    </w:p>
    <w:p w:rsidR="00474FA2" w:rsidRPr="00205EDE" w:rsidRDefault="001E3191" w:rsidP="001E3191">
      <w:pPr>
        <w:ind w:firstLine="7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                                    </w:t>
      </w:r>
      <w:r w:rsidR="00474FA2" w:rsidRPr="00205EDE">
        <w:rPr>
          <w:rFonts w:eastAsia="Times New Roman"/>
          <w:b/>
          <w:bCs/>
          <w:sz w:val="24"/>
          <w:szCs w:val="24"/>
        </w:rPr>
        <w:t xml:space="preserve">«Технология. Швейное дело»  </w:t>
      </w:r>
      <w:r w:rsidR="00474FA2" w:rsidRPr="00205EDE">
        <w:rPr>
          <w:rFonts w:eastAsia="Times New Roman"/>
          <w:b/>
          <w:sz w:val="24"/>
          <w:szCs w:val="24"/>
        </w:rPr>
        <w:t>5 класс</w:t>
      </w:r>
    </w:p>
    <w:p w:rsidR="00474FA2" w:rsidRPr="00205EDE" w:rsidRDefault="001E3191" w:rsidP="001E3191">
      <w:pPr>
        <w:ind w:firstLine="72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                                    </w:t>
      </w:r>
      <w:r w:rsidR="00474FA2" w:rsidRPr="00205EDE">
        <w:rPr>
          <w:rFonts w:eastAsia="Times New Roman"/>
          <w:b/>
          <w:sz w:val="24"/>
          <w:szCs w:val="24"/>
        </w:rPr>
        <w:t>(2 часа в неделю, всего за год 68 часов).</w:t>
      </w:r>
    </w:p>
    <w:p w:rsidR="00474FA2" w:rsidRPr="00205EDE" w:rsidRDefault="00474FA2" w:rsidP="00474FA2">
      <w:pPr>
        <w:spacing w:line="360" w:lineRule="auto"/>
        <w:ind w:firstLine="720"/>
        <w:rPr>
          <w:sz w:val="24"/>
          <w:szCs w:val="24"/>
        </w:rPr>
      </w:pPr>
    </w:p>
    <w:tbl>
      <w:tblPr>
        <w:tblpPr w:leftFromText="180" w:rightFromText="180" w:vertAnchor="text" w:horzAnchor="margin" w:tblpY="71"/>
        <w:tblW w:w="4939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5"/>
        <w:gridCol w:w="4995"/>
        <w:gridCol w:w="1843"/>
        <w:gridCol w:w="1230"/>
        <w:gridCol w:w="1244"/>
      </w:tblGrid>
      <w:tr w:rsidR="00474FA2" w:rsidRPr="00205EDE" w:rsidTr="00735BE8">
        <w:trPr>
          <w:trHeight w:val="432"/>
        </w:trPr>
        <w:tc>
          <w:tcPr>
            <w:tcW w:w="366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 xml:space="preserve">  №</w:t>
            </w:r>
          </w:p>
        </w:tc>
        <w:tc>
          <w:tcPr>
            <w:tcW w:w="2486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 xml:space="preserve">                         Раздел </w:t>
            </w:r>
          </w:p>
        </w:tc>
        <w:tc>
          <w:tcPr>
            <w:tcW w:w="2148" w:type="pct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 xml:space="preserve">                     Количество часов</w:t>
            </w:r>
          </w:p>
        </w:tc>
      </w:tr>
      <w:tr w:rsidR="00474FA2" w:rsidRPr="00205EDE" w:rsidTr="00735BE8">
        <w:trPr>
          <w:trHeight w:val="424"/>
        </w:trPr>
        <w:tc>
          <w:tcPr>
            <w:tcW w:w="366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86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 xml:space="preserve">       Теория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 xml:space="preserve"> Практика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 xml:space="preserve">    Итого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1</w:t>
            </w: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Вводное занятие.</w:t>
            </w: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1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1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2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Элементы материаловедения.</w:t>
            </w: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8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3</w:t>
            </w: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Ручные работы.</w:t>
            </w: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10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10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20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Ремонт одежды.</w:t>
            </w: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4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5</w:t>
            </w: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Швейная машина.</w:t>
            </w: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6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6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12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6</w:t>
            </w: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Машинные работы.</w:t>
            </w: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8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7</w:t>
            </w: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Изготовление изделий: « Головной платок».</w:t>
            </w: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8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8</w:t>
            </w: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Изготовление изделий: «Мешочек для хранения изделий».</w:t>
            </w: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4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15</w:t>
            </w: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Подведение итогов за год.</w:t>
            </w:r>
          </w:p>
        </w:tc>
        <w:tc>
          <w:tcPr>
            <w:tcW w:w="917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61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-</w:t>
            </w:r>
          </w:p>
        </w:tc>
        <w:tc>
          <w:tcPr>
            <w:tcW w:w="619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2</w:t>
            </w:r>
          </w:p>
        </w:tc>
      </w:tr>
      <w:tr w:rsidR="00474FA2" w:rsidRPr="00205EDE" w:rsidTr="00735BE8">
        <w:trPr>
          <w:trHeight w:val="358"/>
        </w:trPr>
        <w:tc>
          <w:tcPr>
            <w:tcW w:w="36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</w:p>
        </w:tc>
        <w:tc>
          <w:tcPr>
            <w:tcW w:w="248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>Всего:</w:t>
            </w:r>
          </w:p>
        </w:tc>
        <w:tc>
          <w:tcPr>
            <w:tcW w:w="2148" w:type="pct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4FA2" w:rsidRPr="00205EDE" w:rsidRDefault="00474FA2" w:rsidP="00735BE8">
            <w:pPr>
              <w:pStyle w:val="a6"/>
              <w:jc w:val="both"/>
            </w:pPr>
            <w:r w:rsidRPr="00205EDE">
              <w:t xml:space="preserve">                          68 (часов)</w:t>
            </w:r>
          </w:p>
          <w:p w:rsidR="00474FA2" w:rsidRPr="00205EDE" w:rsidRDefault="00474FA2" w:rsidP="00735BE8">
            <w:pPr>
              <w:pStyle w:val="a6"/>
              <w:jc w:val="both"/>
            </w:pPr>
          </w:p>
        </w:tc>
      </w:tr>
    </w:tbl>
    <w:p w:rsidR="00474FA2" w:rsidRPr="00205EDE" w:rsidRDefault="00474FA2" w:rsidP="00474FA2">
      <w:pPr>
        <w:spacing w:line="360" w:lineRule="auto"/>
        <w:rPr>
          <w:sz w:val="24"/>
          <w:szCs w:val="24"/>
        </w:rPr>
      </w:pPr>
    </w:p>
    <w:p w:rsidR="00C8280E" w:rsidRPr="00205EDE" w:rsidRDefault="00C8280E" w:rsidP="00474FA2">
      <w:pPr>
        <w:spacing w:line="360" w:lineRule="auto"/>
        <w:rPr>
          <w:sz w:val="24"/>
          <w:szCs w:val="24"/>
        </w:rPr>
        <w:sectPr w:rsidR="00C8280E" w:rsidRPr="00205EDE" w:rsidSect="00050318">
          <w:pgSz w:w="11900" w:h="16838"/>
          <w:pgMar w:top="709" w:right="846" w:bottom="567" w:left="993" w:header="0" w:footer="0" w:gutter="0"/>
          <w:cols w:space="720" w:equalWidth="0">
            <w:col w:w="10067"/>
          </w:cols>
          <w:docGrid w:linePitch="299"/>
        </w:sectPr>
      </w:pPr>
    </w:p>
    <w:p w:rsidR="00415ECC" w:rsidRPr="00205EDE" w:rsidRDefault="00415ECC" w:rsidP="00C8280E">
      <w:pPr>
        <w:rPr>
          <w:rFonts w:eastAsia="Times New Roman"/>
          <w:b/>
          <w:bCs/>
          <w:sz w:val="24"/>
          <w:szCs w:val="24"/>
        </w:rPr>
      </w:pPr>
    </w:p>
    <w:p w:rsidR="00415ECC" w:rsidRPr="00205EDE" w:rsidRDefault="00415ECC" w:rsidP="008E18DC">
      <w:pPr>
        <w:jc w:val="center"/>
        <w:rPr>
          <w:rFonts w:eastAsia="Times New Roman"/>
          <w:b/>
          <w:bCs/>
          <w:sz w:val="24"/>
          <w:szCs w:val="24"/>
        </w:rPr>
      </w:pPr>
      <w:r w:rsidRPr="00205EDE">
        <w:rPr>
          <w:rFonts w:eastAsia="Times New Roman"/>
          <w:b/>
          <w:bCs/>
          <w:sz w:val="24"/>
          <w:szCs w:val="24"/>
        </w:rPr>
        <w:t>Тематическое планирование по предмету</w:t>
      </w:r>
    </w:p>
    <w:p w:rsidR="00415ECC" w:rsidRPr="00205EDE" w:rsidRDefault="00415ECC" w:rsidP="008E18DC">
      <w:pPr>
        <w:jc w:val="center"/>
        <w:rPr>
          <w:rFonts w:eastAsia="Times New Roman"/>
          <w:sz w:val="24"/>
          <w:szCs w:val="24"/>
        </w:rPr>
      </w:pPr>
      <w:r w:rsidRPr="00205EDE">
        <w:rPr>
          <w:rFonts w:eastAsia="Times New Roman"/>
          <w:b/>
          <w:bCs/>
          <w:sz w:val="24"/>
          <w:szCs w:val="24"/>
        </w:rPr>
        <w:t xml:space="preserve">«Технология. Швейное дело»    </w:t>
      </w:r>
      <w:r w:rsidRPr="00205EDE">
        <w:rPr>
          <w:rFonts w:eastAsia="Times New Roman"/>
          <w:b/>
          <w:sz w:val="24"/>
          <w:szCs w:val="24"/>
        </w:rPr>
        <w:t>6 класс</w:t>
      </w:r>
    </w:p>
    <w:p w:rsidR="00415ECC" w:rsidRPr="00205EDE" w:rsidRDefault="008E18DC" w:rsidP="008E18DC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(2 часа в неделю, всего за год 68</w:t>
      </w:r>
      <w:r w:rsidR="00415ECC" w:rsidRPr="00205EDE">
        <w:rPr>
          <w:rFonts w:eastAsia="Times New Roman"/>
          <w:b/>
          <w:sz w:val="24"/>
          <w:szCs w:val="24"/>
        </w:rPr>
        <w:t xml:space="preserve"> часов).</w:t>
      </w:r>
    </w:p>
    <w:p w:rsidR="00415ECC" w:rsidRPr="00205EDE" w:rsidRDefault="00415ECC" w:rsidP="00415ECC">
      <w:pPr>
        <w:spacing w:line="100" w:lineRule="atLeast"/>
        <w:jc w:val="both"/>
        <w:rPr>
          <w:rFonts w:eastAsia="Times New Roman"/>
          <w:sz w:val="24"/>
          <w:szCs w:val="24"/>
        </w:rPr>
      </w:pPr>
    </w:p>
    <w:p w:rsidR="00415ECC" w:rsidRPr="00205EDE" w:rsidRDefault="00415ECC" w:rsidP="00415ECC">
      <w:pPr>
        <w:spacing w:line="276" w:lineRule="auto"/>
        <w:jc w:val="both"/>
        <w:rPr>
          <w:rFonts w:eastAsia="Times New Roman"/>
          <w:b/>
          <w:sz w:val="24"/>
          <w:szCs w:val="24"/>
        </w:rPr>
      </w:pPr>
    </w:p>
    <w:tbl>
      <w:tblPr>
        <w:tblW w:w="10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4"/>
        <w:gridCol w:w="5353"/>
        <w:gridCol w:w="1348"/>
        <w:gridCol w:w="1424"/>
        <w:gridCol w:w="1616"/>
      </w:tblGrid>
      <w:tr w:rsidR="009106FF" w:rsidRPr="00205EDE" w:rsidTr="009106FF">
        <w:tc>
          <w:tcPr>
            <w:tcW w:w="684" w:type="dxa"/>
            <w:vMerge w:val="restart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 xml:space="preserve">  №</w:t>
            </w:r>
          </w:p>
        </w:tc>
        <w:tc>
          <w:tcPr>
            <w:tcW w:w="5353" w:type="dxa"/>
            <w:vMerge w:val="restart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 xml:space="preserve">                                                   Раздел</w:t>
            </w:r>
          </w:p>
        </w:tc>
        <w:tc>
          <w:tcPr>
            <w:tcW w:w="4388" w:type="dxa"/>
            <w:gridSpan w:val="3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9106FF" w:rsidRPr="00205EDE" w:rsidTr="009106FF">
        <w:tc>
          <w:tcPr>
            <w:tcW w:w="684" w:type="dxa"/>
            <w:vMerge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53" w:type="dxa"/>
            <w:vMerge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теория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практика</w:t>
            </w:r>
          </w:p>
        </w:tc>
        <w:tc>
          <w:tcPr>
            <w:tcW w:w="1616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итого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616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Прядильное и ткацкое производство.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616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Обработка долевой обтачкой среза ткани.</w:t>
            </w:r>
          </w:p>
        </w:tc>
        <w:tc>
          <w:tcPr>
            <w:tcW w:w="1348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Косынка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Обработка сборок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Пошив игольницы.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Пошив фартука с закругленным срезом на поясе.</w:t>
            </w:r>
          </w:p>
        </w:tc>
        <w:tc>
          <w:tcPr>
            <w:tcW w:w="1348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Ремонт одежды. Заплата.</w:t>
            </w:r>
          </w:p>
        </w:tc>
        <w:tc>
          <w:tcPr>
            <w:tcW w:w="1348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Запошивочный шов.</w:t>
            </w:r>
          </w:p>
        </w:tc>
        <w:tc>
          <w:tcPr>
            <w:tcW w:w="1348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16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106FF" w:rsidRPr="00205EDE" w:rsidTr="009106FF">
        <w:trPr>
          <w:trHeight w:val="674"/>
        </w:trPr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Построение чертежа, изготовление выкройки и раскрой плечевого бельевого изделия с закругленным срезом.  Ночная сорочка с круглым вырезом.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Обработка косой обтачкой закругленного среза в плечевом бельевом изделии.</w:t>
            </w:r>
          </w:p>
        </w:tc>
        <w:tc>
          <w:tcPr>
            <w:tcW w:w="1348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C8280E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Практическое повторение: Изготовление детского фартука.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Самостоятельная работа: Обработка горловины двойной косой обтачкой.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Бытовая швейная машина с электроприводом.</w:t>
            </w:r>
          </w:p>
        </w:tc>
        <w:tc>
          <w:tcPr>
            <w:tcW w:w="1348" w:type="dxa"/>
          </w:tcPr>
          <w:p w:rsidR="00415ECC" w:rsidRPr="00205EDE" w:rsidRDefault="009106FF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616" w:type="dxa"/>
          </w:tcPr>
          <w:p w:rsidR="00415ECC" w:rsidRPr="00205EDE" w:rsidRDefault="009106FF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Обработка мягких складок.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9106FF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9106FF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Построение и раскрой фартука для работы.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Соединение деталей изделия с помощью пояса и обработка отделочной строчкой. Фартук для работы с нагрудником.</w:t>
            </w:r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:rsidR="00415ECC" w:rsidRPr="00205EDE" w:rsidRDefault="009106FF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</w:tcPr>
          <w:p w:rsidR="00415ECC" w:rsidRPr="00205EDE" w:rsidRDefault="009106FF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5353" w:type="dxa"/>
          </w:tcPr>
          <w:p w:rsidR="00415ECC" w:rsidRPr="00205EDE" w:rsidRDefault="00415ECC" w:rsidP="0021015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Самостоятельная работа: « Накладной карман</w:t>
            </w:r>
            <w:proofErr w:type="gramStart"/>
            <w:r w:rsidRPr="00205EDE">
              <w:rPr>
                <w:rFonts w:eastAsia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348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:rsidR="00415ECC" w:rsidRPr="00205EDE" w:rsidRDefault="009106FF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415ECC" w:rsidRPr="00205EDE" w:rsidRDefault="009106FF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106FF" w:rsidRPr="00205EDE" w:rsidTr="009106FF">
        <w:tc>
          <w:tcPr>
            <w:tcW w:w="684" w:type="dxa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53" w:type="dxa"/>
          </w:tcPr>
          <w:p w:rsidR="00415ECC" w:rsidRPr="00205EDE" w:rsidRDefault="00415ECC" w:rsidP="0021015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4388" w:type="dxa"/>
            <w:gridSpan w:val="3"/>
          </w:tcPr>
          <w:p w:rsidR="00415ECC" w:rsidRPr="00205EDE" w:rsidRDefault="00415ECC" w:rsidP="0021015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05EDE">
              <w:rPr>
                <w:rFonts w:eastAsia="Times New Roman"/>
                <w:sz w:val="24"/>
                <w:szCs w:val="24"/>
              </w:rPr>
              <w:t xml:space="preserve">                    6</w:t>
            </w:r>
            <w:r w:rsidR="009106FF" w:rsidRPr="00205EDE">
              <w:rPr>
                <w:rFonts w:eastAsia="Times New Roman"/>
                <w:sz w:val="24"/>
                <w:szCs w:val="24"/>
              </w:rPr>
              <w:t>8 (часов</w:t>
            </w:r>
            <w:r w:rsidRPr="00205EDE">
              <w:rPr>
                <w:rFonts w:eastAsia="Times New Roman"/>
                <w:sz w:val="24"/>
                <w:szCs w:val="24"/>
              </w:rPr>
              <w:t>)</w:t>
            </w:r>
          </w:p>
        </w:tc>
      </w:tr>
    </w:tbl>
    <w:p w:rsidR="008E18DC" w:rsidRDefault="008E18DC" w:rsidP="008E18DC">
      <w:pPr>
        <w:jc w:val="center"/>
        <w:rPr>
          <w:rFonts w:eastAsia="Times New Roman"/>
          <w:b/>
          <w:bCs/>
          <w:sz w:val="24"/>
          <w:szCs w:val="24"/>
        </w:rPr>
      </w:pPr>
    </w:p>
    <w:p w:rsidR="001E3191" w:rsidRDefault="001E3191" w:rsidP="008E18DC">
      <w:pPr>
        <w:jc w:val="center"/>
        <w:rPr>
          <w:rFonts w:eastAsia="Times New Roman"/>
          <w:b/>
          <w:bCs/>
          <w:sz w:val="24"/>
          <w:szCs w:val="24"/>
        </w:rPr>
      </w:pPr>
    </w:p>
    <w:p w:rsidR="001E3191" w:rsidRDefault="001E3191" w:rsidP="008E18DC">
      <w:pPr>
        <w:jc w:val="center"/>
        <w:rPr>
          <w:rFonts w:eastAsia="Times New Roman"/>
          <w:b/>
          <w:bCs/>
          <w:sz w:val="24"/>
          <w:szCs w:val="24"/>
        </w:rPr>
      </w:pPr>
    </w:p>
    <w:p w:rsidR="00415ECC" w:rsidRPr="00205EDE" w:rsidRDefault="00415ECC" w:rsidP="008E18DC">
      <w:pPr>
        <w:jc w:val="center"/>
        <w:rPr>
          <w:rFonts w:eastAsia="Times New Roman"/>
          <w:b/>
          <w:bCs/>
          <w:sz w:val="24"/>
          <w:szCs w:val="24"/>
        </w:rPr>
      </w:pPr>
      <w:r w:rsidRPr="00205EDE">
        <w:rPr>
          <w:rFonts w:eastAsia="Times New Roman"/>
          <w:b/>
          <w:bCs/>
          <w:sz w:val="24"/>
          <w:szCs w:val="24"/>
        </w:rPr>
        <w:t>Тематическое планирование по предмету</w:t>
      </w:r>
    </w:p>
    <w:p w:rsidR="00415ECC" w:rsidRPr="00205EDE" w:rsidRDefault="00415ECC" w:rsidP="008E18DC">
      <w:pPr>
        <w:jc w:val="center"/>
        <w:rPr>
          <w:rFonts w:eastAsia="Times New Roman"/>
          <w:b/>
          <w:bCs/>
          <w:sz w:val="24"/>
          <w:szCs w:val="24"/>
        </w:rPr>
      </w:pPr>
      <w:r w:rsidRPr="00205EDE">
        <w:rPr>
          <w:rFonts w:eastAsia="Times New Roman"/>
          <w:b/>
          <w:bCs/>
          <w:sz w:val="24"/>
          <w:szCs w:val="24"/>
        </w:rPr>
        <w:t xml:space="preserve">«Технология.  Швейное дело ».  </w:t>
      </w:r>
      <w:r w:rsidRPr="00205EDE">
        <w:rPr>
          <w:rFonts w:eastAsia="Times New Roman"/>
          <w:b/>
          <w:sz w:val="24"/>
          <w:szCs w:val="24"/>
        </w:rPr>
        <w:t>8 класс</w:t>
      </w:r>
    </w:p>
    <w:p w:rsidR="00415ECC" w:rsidRPr="00205EDE" w:rsidRDefault="00415ECC" w:rsidP="008E18DC">
      <w:pPr>
        <w:jc w:val="center"/>
        <w:rPr>
          <w:rFonts w:eastAsia="Times New Roman"/>
          <w:b/>
          <w:bCs/>
          <w:sz w:val="24"/>
          <w:szCs w:val="24"/>
        </w:rPr>
      </w:pPr>
      <w:r w:rsidRPr="00205EDE">
        <w:rPr>
          <w:rFonts w:eastAsia="Times New Roman"/>
          <w:b/>
          <w:sz w:val="24"/>
          <w:szCs w:val="24"/>
        </w:rPr>
        <w:t>(2 часа в неделю, всего за год 68 часов).</w:t>
      </w:r>
    </w:p>
    <w:p w:rsidR="00415ECC" w:rsidRPr="00205EDE" w:rsidRDefault="00415ECC" w:rsidP="00415ECC">
      <w:pPr>
        <w:jc w:val="both"/>
        <w:rPr>
          <w:b/>
          <w:bCs/>
          <w:sz w:val="24"/>
          <w:szCs w:val="24"/>
        </w:rPr>
      </w:pPr>
    </w:p>
    <w:tbl>
      <w:tblPr>
        <w:tblW w:w="4954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2"/>
        <w:gridCol w:w="6409"/>
        <w:gridCol w:w="1108"/>
        <w:gridCol w:w="1112"/>
        <w:gridCol w:w="1097"/>
      </w:tblGrid>
      <w:tr w:rsidR="00415ECC" w:rsidRPr="00205EDE" w:rsidTr="00210159">
        <w:trPr>
          <w:trHeight w:val="362"/>
        </w:trPr>
        <w:tc>
          <w:tcPr>
            <w:tcW w:w="241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 xml:space="preserve"> №</w:t>
            </w:r>
          </w:p>
        </w:tc>
        <w:tc>
          <w:tcPr>
            <w:tcW w:w="3136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Default="00415ECC" w:rsidP="00210159">
            <w:pPr>
              <w:pStyle w:val="a6"/>
              <w:jc w:val="both"/>
            </w:pPr>
            <w:r w:rsidRPr="00205EDE">
              <w:t xml:space="preserve">                                             Раздел.</w:t>
            </w:r>
          </w:p>
          <w:p w:rsidR="008E18DC" w:rsidRDefault="008E18DC" w:rsidP="00210159">
            <w:pPr>
              <w:pStyle w:val="a6"/>
              <w:jc w:val="both"/>
            </w:pPr>
          </w:p>
          <w:p w:rsidR="008E18DC" w:rsidRPr="00205EDE" w:rsidRDefault="008E18DC" w:rsidP="00210159">
            <w:pPr>
              <w:pStyle w:val="a6"/>
              <w:jc w:val="both"/>
            </w:pPr>
          </w:p>
        </w:tc>
        <w:tc>
          <w:tcPr>
            <w:tcW w:w="1624" w:type="pct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 xml:space="preserve">               Количество часов.              </w:t>
            </w:r>
          </w:p>
        </w:tc>
      </w:tr>
      <w:tr w:rsidR="00415ECC" w:rsidRPr="00205EDE" w:rsidTr="008E18DC">
        <w:trPr>
          <w:trHeight w:val="358"/>
        </w:trPr>
        <w:tc>
          <w:tcPr>
            <w:tcW w:w="241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36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 xml:space="preserve">  теория</w:t>
            </w:r>
          </w:p>
        </w:tc>
        <w:tc>
          <w:tcPr>
            <w:tcW w:w="54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практика</w:t>
            </w:r>
          </w:p>
        </w:tc>
        <w:tc>
          <w:tcPr>
            <w:tcW w:w="53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 xml:space="preserve">  итого</w:t>
            </w:r>
          </w:p>
        </w:tc>
      </w:tr>
      <w:tr w:rsidR="00415ECC" w:rsidRPr="00205EDE" w:rsidTr="008E18DC">
        <w:trPr>
          <w:trHeight w:val="276"/>
        </w:trPr>
        <w:tc>
          <w:tcPr>
            <w:tcW w:w="241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36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" w:type="pct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</w:p>
          <w:p w:rsidR="00415ECC" w:rsidRPr="00205EDE" w:rsidRDefault="00415ECC" w:rsidP="00210159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544" w:type="pct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</w:p>
          <w:p w:rsidR="00415ECC" w:rsidRPr="00205EDE" w:rsidRDefault="00415ECC" w:rsidP="00210159">
            <w:pPr>
              <w:pStyle w:val="a6"/>
              <w:jc w:val="both"/>
            </w:pPr>
            <w:r w:rsidRPr="00205EDE">
              <w:t>-</w:t>
            </w:r>
          </w:p>
        </w:tc>
        <w:tc>
          <w:tcPr>
            <w:tcW w:w="537" w:type="pct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</w:p>
          <w:p w:rsidR="00415ECC" w:rsidRPr="00205EDE" w:rsidRDefault="00415ECC" w:rsidP="00210159">
            <w:pPr>
              <w:pStyle w:val="a6"/>
              <w:jc w:val="both"/>
            </w:pPr>
            <w:r w:rsidRPr="00205EDE">
              <w:t>2</w:t>
            </w:r>
          </w:p>
        </w:tc>
      </w:tr>
      <w:tr w:rsidR="00415ECC" w:rsidRPr="00205EDE" w:rsidTr="00210159">
        <w:trPr>
          <w:trHeight w:val="317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 xml:space="preserve">   1</w:t>
            </w: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Вводное занятие.</w:t>
            </w:r>
          </w:p>
        </w:tc>
        <w:tc>
          <w:tcPr>
            <w:tcW w:w="542" w:type="pct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4" w:type="pct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jc w:val="both"/>
              <w:rPr>
                <w:sz w:val="24"/>
                <w:szCs w:val="24"/>
              </w:rPr>
            </w:pPr>
          </w:p>
        </w:tc>
      </w:tr>
      <w:tr w:rsidR="00415ECC" w:rsidRPr="00205EDE" w:rsidTr="00210159">
        <w:trPr>
          <w:trHeight w:val="332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Сведения о работе швейных машин.</w:t>
            </w:r>
          </w:p>
        </w:tc>
        <w:tc>
          <w:tcPr>
            <w:tcW w:w="54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5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6</w:t>
            </w:r>
          </w:p>
        </w:tc>
        <w:tc>
          <w:tcPr>
            <w:tcW w:w="537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10</w:t>
            </w:r>
          </w:p>
        </w:tc>
      </w:tr>
      <w:tr w:rsidR="00415ECC" w:rsidRPr="00205EDE" w:rsidTr="00210159">
        <w:trPr>
          <w:trHeight w:val="332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3</w:t>
            </w: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Элементы материаловедения.</w:t>
            </w:r>
          </w:p>
        </w:tc>
        <w:tc>
          <w:tcPr>
            <w:tcW w:w="54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6</w:t>
            </w:r>
          </w:p>
        </w:tc>
        <w:tc>
          <w:tcPr>
            <w:tcW w:w="5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6</w:t>
            </w:r>
          </w:p>
        </w:tc>
        <w:tc>
          <w:tcPr>
            <w:tcW w:w="537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12</w:t>
            </w:r>
          </w:p>
        </w:tc>
      </w:tr>
      <w:tr w:rsidR="00415ECC" w:rsidRPr="00205EDE" w:rsidTr="00210159">
        <w:trPr>
          <w:trHeight w:val="332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lastRenderedPageBreak/>
              <w:t>4</w:t>
            </w: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Дополнительные сведения о ткани.</w:t>
            </w:r>
          </w:p>
        </w:tc>
        <w:tc>
          <w:tcPr>
            <w:tcW w:w="54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5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-</w:t>
            </w:r>
          </w:p>
        </w:tc>
        <w:tc>
          <w:tcPr>
            <w:tcW w:w="537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2</w:t>
            </w:r>
          </w:p>
        </w:tc>
      </w:tr>
      <w:tr w:rsidR="00415ECC" w:rsidRPr="00205EDE" w:rsidTr="00210159">
        <w:trPr>
          <w:trHeight w:val="332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5</w:t>
            </w: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Сведения об одежде.</w:t>
            </w:r>
          </w:p>
        </w:tc>
        <w:tc>
          <w:tcPr>
            <w:tcW w:w="54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5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537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4</w:t>
            </w:r>
          </w:p>
        </w:tc>
      </w:tr>
      <w:tr w:rsidR="00415ECC" w:rsidRPr="00205EDE" w:rsidTr="00210159">
        <w:trPr>
          <w:trHeight w:val="664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6</w:t>
            </w: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Построение чертежа основы блузки. Элементарное моделирование и раскрой.</w:t>
            </w:r>
          </w:p>
        </w:tc>
        <w:tc>
          <w:tcPr>
            <w:tcW w:w="54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5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8</w:t>
            </w:r>
          </w:p>
        </w:tc>
        <w:tc>
          <w:tcPr>
            <w:tcW w:w="537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12</w:t>
            </w:r>
          </w:p>
        </w:tc>
      </w:tr>
      <w:tr w:rsidR="00415ECC" w:rsidRPr="00205EDE" w:rsidTr="00210159">
        <w:trPr>
          <w:trHeight w:val="649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7</w:t>
            </w: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Изготовление выкройки цельнокроеного платья на основе выкройки  блузки и раскрой.</w:t>
            </w:r>
          </w:p>
        </w:tc>
        <w:tc>
          <w:tcPr>
            <w:tcW w:w="54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5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537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6</w:t>
            </w:r>
          </w:p>
        </w:tc>
      </w:tr>
      <w:tr w:rsidR="00415ECC" w:rsidRPr="00205EDE" w:rsidTr="00210159">
        <w:trPr>
          <w:trHeight w:val="966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8</w:t>
            </w: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Платье цельнокроеное прямого, приталенного или свободного силуэта без воротника и рукавов или с цельными рукавами.</w:t>
            </w:r>
          </w:p>
        </w:tc>
        <w:tc>
          <w:tcPr>
            <w:tcW w:w="54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5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10</w:t>
            </w:r>
          </w:p>
        </w:tc>
        <w:tc>
          <w:tcPr>
            <w:tcW w:w="537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14</w:t>
            </w:r>
          </w:p>
        </w:tc>
      </w:tr>
      <w:tr w:rsidR="00415ECC" w:rsidRPr="00205EDE" w:rsidTr="00210159">
        <w:trPr>
          <w:trHeight w:val="332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9</w:t>
            </w: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Ремонт одежды.</w:t>
            </w:r>
          </w:p>
        </w:tc>
        <w:tc>
          <w:tcPr>
            <w:tcW w:w="542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2</w:t>
            </w:r>
          </w:p>
        </w:tc>
        <w:tc>
          <w:tcPr>
            <w:tcW w:w="544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4</w:t>
            </w:r>
          </w:p>
        </w:tc>
        <w:tc>
          <w:tcPr>
            <w:tcW w:w="537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6</w:t>
            </w:r>
          </w:p>
        </w:tc>
      </w:tr>
      <w:tr w:rsidR="00415ECC" w:rsidRPr="00205EDE" w:rsidTr="00210159">
        <w:trPr>
          <w:trHeight w:val="332"/>
        </w:trPr>
        <w:tc>
          <w:tcPr>
            <w:tcW w:w="241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</w:p>
        </w:tc>
        <w:tc>
          <w:tcPr>
            <w:tcW w:w="3136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>Итого:</w:t>
            </w:r>
          </w:p>
        </w:tc>
        <w:tc>
          <w:tcPr>
            <w:tcW w:w="1624" w:type="pct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5ECC" w:rsidRPr="00205EDE" w:rsidRDefault="00415ECC" w:rsidP="00210159">
            <w:pPr>
              <w:pStyle w:val="a6"/>
              <w:jc w:val="both"/>
            </w:pPr>
            <w:r w:rsidRPr="00205EDE">
              <w:t xml:space="preserve">                 68 (часов)</w:t>
            </w:r>
          </w:p>
        </w:tc>
      </w:tr>
    </w:tbl>
    <w:p w:rsidR="00415ECC" w:rsidRPr="00205EDE" w:rsidRDefault="00415ECC" w:rsidP="00415ECC">
      <w:pPr>
        <w:spacing w:line="206" w:lineRule="exact"/>
        <w:jc w:val="both"/>
        <w:rPr>
          <w:sz w:val="24"/>
          <w:szCs w:val="24"/>
        </w:rPr>
      </w:pPr>
    </w:p>
    <w:p w:rsidR="00415ECC" w:rsidRDefault="00415ECC" w:rsidP="00474FA2">
      <w:pPr>
        <w:jc w:val="center"/>
        <w:rPr>
          <w:rFonts w:eastAsia="Times New Roman"/>
          <w:b/>
          <w:bCs/>
          <w:sz w:val="24"/>
          <w:szCs w:val="24"/>
        </w:rPr>
      </w:pPr>
    </w:p>
    <w:p w:rsidR="005277E1" w:rsidRPr="00B03EA9" w:rsidRDefault="005277E1" w:rsidP="009C45D1">
      <w:pPr>
        <w:ind w:firstLine="720"/>
        <w:jc w:val="both"/>
        <w:rPr>
          <w:rFonts w:eastAsia="Times New Roman"/>
          <w:b/>
          <w:bCs/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>Система оценки достижения планируемых результатов</w:t>
      </w:r>
    </w:p>
    <w:p w:rsidR="005277E1" w:rsidRPr="00B03EA9" w:rsidRDefault="00A37211" w:rsidP="00A37211">
      <w:pPr>
        <w:jc w:val="both"/>
        <w:rPr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 xml:space="preserve">          </w:t>
      </w:r>
      <w:r w:rsidR="005277E1" w:rsidRPr="00B03EA9">
        <w:rPr>
          <w:rFonts w:eastAsia="Times New Roman"/>
          <w:b/>
          <w:bCs/>
          <w:sz w:val="24"/>
          <w:szCs w:val="24"/>
        </w:rPr>
        <w:t>Инструментарий для оценивания результатов: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Результатом проверки уровня усвоения учебного материала является отметка.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Проверка и оценка знаний проходит в ходе текущих занятий в устной или письменной форме.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терминологии, самостоятельность ответа.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«5» 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«4»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и обстоятельно отвечает на дополнительные вопросы учителя.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«3» ставится, если учащийся не усвоил существенную часть учебного материала, допускает значительные ошибки в его изложении своими словами, затрудняется подтвердит ответ конкретным примерами, слабо отвечает на дополнительные вопросы.</w:t>
      </w:r>
    </w:p>
    <w:p w:rsidR="005277E1" w:rsidRPr="00B03EA9" w:rsidRDefault="005277E1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5277E1" w:rsidRPr="00B03EA9" w:rsidRDefault="005277E1" w:rsidP="00E2314B">
      <w:pPr>
        <w:ind w:firstLine="720"/>
        <w:jc w:val="both"/>
        <w:rPr>
          <w:sz w:val="24"/>
          <w:szCs w:val="24"/>
        </w:rPr>
      </w:pPr>
    </w:p>
    <w:p w:rsidR="009C45D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>Нормы оценки практической работы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b/>
          <w:bCs/>
          <w:i/>
          <w:iCs/>
          <w:sz w:val="24"/>
          <w:szCs w:val="24"/>
          <w:u w:val="single"/>
        </w:rPr>
        <w:t>Организация труда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«5» ставится, если полностью соблюдались правила трудовой и технологической дисциплины, работа выполнялась самостоятельно, тщательно спланирован труд и соблюдался план работы, предложенный учителем, рационально организовано рабочее место, полностью соблюдались общие правила ТБ, отношение к труду добросовестное, к инструментам – бережное, экономное.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«4» ставится, если работа выполнялась самостоятельно, допущены незначительные ошибки</w:t>
      </w:r>
      <w:r w:rsidR="009C45D1" w:rsidRPr="00B03EA9">
        <w:rPr>
          <w:sz w:val="24"/>
          <w:szCs w:val="24"/>
        </w:rPr>
        <w:t xml:space="preserve"> в </w:t>
      </w:r>
      <w:r w:rsidRPr="00B03EA9">
        <w:rPr>
          <w:rFonts w:eastAsia="Times New Roman"/>
          <w:sz w:val="24"/>
          <w:szCs w:val="24"/>
        </w:rPr>
        <w:t>планировании труда, организации рабочего места, которые исправились самостоятельно, полностью выполнялись правила трудовой и технологической дисциплины, правила ТБ.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«3» ставится, если самостоятельность в работе была низкой, допущены нарушения трудовой и технологической дисциплины, правил ТБ.</w:t>
      </w:r>
    </w:p>
    <w:p w:rsidR="005277E1" w:rsidRPr="00B03EA9" w:rsidRDefault="005277E1" w:rsidP="00E2314B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«2» ставится, если самостоятельность в работе отсутствовала, допущены грубые нарушения правил трудовой и технологической дисциплины, ТБ, которые повторялись после замечаний учителя.</w:t>
      </w:r>
    </w:p>
    <w:p w:rsidR="005277E1" w:rsidRPr="00B03EA9" w:rsidRDefault="00045EF2" w:rsidP="00045EF2">
      <w:pPr>
        <w:jc w:val="both"/>
        <w:rPr>
          <w:sz w:val="24"/>
          <w:szCs w:val="24"/>
        </w:rPr>
      </w:pPr>
      <w:r w:rsidRPr="00B03EA9">
        <w:rPr>
          <w:sz w:val="24"/>
          <w:szCs w:val="24"/>
        </w:rPr>
        <w:t xml:space="preserve">              </w:t>
      </w:r>
      <w:r w:rsidR="005277E1" w:rsidRPr="00B03EA9">
        <w:rPr>
          <w:rFonts w:eastAsia="Times New Roman"/>
          <w:b/>
          <w:bCs/>
          <w:i/>
          <w:iCs/>
          <w:sz w:val="24"/>
          <w:szCs w:val="24"/>
          <w:u w:val="single"/>
        </w:rPr>
        <w:t>Качество изделия (работы)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lastRenderedPageBreak/>
        <w:t>ОТМЕТКА «5» ставится, если изделие или другая работа выполнены с учетом установленных требований.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«4» ставится, если изделие выполнено с незначительными отклонениями от заданных требований.</w:t>
      </w:r>
    </w:p>
    <w:p w:rsidR="005277E1" w:rsidRPr="00B03EA9" w:rsidRDefault="005277E1" w:rsidP="009C45D1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«3» ставится, если изделие выполнено со значительными нарушениями заданных требований.</w:t>
      </w:r>
    </w:p>
    <w:p w:rsidR="00066A98" w:rsidRPr="003254F3" w:rsidRDefault="005277E1" w:rsidP="003254F3">
      <w:pPr>
        <w:ind w:firstLine="72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ОТМЕТКА «2» ставится, если изделие выполнено с грубыми нарушениями заданных требований или допущен брак.</w:t>
      </w:r>
    </w:p>
    <w:p w:rsidR="00AA078D" w:rsidRPr="00B03EA9" w:rsidRDefault="00AA078D" w:rsidP="00ED4EB0">
      <w:pPr>
        <w:jc w:val="both"/>
        <w:rPr>
          <w:rFonts w:eastAsia="Times New Roman"/>
          <w:sz w:val="24"/>
          <w:szCs w:val="24"/>
        </w:rPr>
      </w:pPr>
    </w:p>
    <w:p w:rsidR="00E005EC" w:rsidRPr="00474FA2" w:rsidRDefault="00474FA2" w:rsidP="00E005EC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</w:t>
      </w:r>
      <w:r w:rsidR="00E005EC" w:rsidRPr="00B03EA9">
        <w:rPr>
          <w:rFonts w:eastAsia="Times New Roman"/>
          <w:b/>
          <w:bCs/>
          <w:sz w:val="24"/>
          <w:szCs w:val="24"/>
        </w:rPr>
        <w:t>Материально-техническое обеспечение</w:t>
      </w:r>
    </w:p>
    <w:p w:rsidR="00E005EC" w:rsidRPr="00B03EA9" w:rsidRDefault="00E005EC" w:rsidP="00E005EC">
      <w:pPr>
        <w:jc w:val="both"/>
        <w:rPr>
          <w:b/>
          <w:bCs/>
          <w:sz w:val="24"/>
          <w:szCs w:val="24"/>
        </w:rPr>
      </w:pPr>
    </w:p>
    <w:p w:rsidR="00E005EC" w:rsidRPr="00B03EA9" w:rsidRDefault="00E005EC" w:rsidP="00E005EC">
      <w:pPr>
        <w:widowControl w:val="0"/>
        <w:numPr>
          <w:ilvl w:val="0"/>
          <w:numId w:val="33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rStyle w:val="10"/>
          <w:sz w:val="24"/>
          <w:szCs w:val="24"/>
        </w:rPr>
      </w:pPr>
      <w:r w:rsidRPr="00B03EA9">
        <w:rPr>
          <w:rStyle w:val="10"/>
          <w:sz w:val="24"/>
          <w:szCs w:val="24"/>
        </w:rPr>
        <w:t xml:space="preserve">Технология. Швейное дело: </w:t>
      </w:r>
      <w:proofErr w:type="spellStart"/>
      <w:r w:rsidRPr="00B03EA9">
        <w:rPr>
          <w:rStyle w:val="10"/>
          <w:sz w:val="24"/>
          <w:szCs w:val="24"/>
        </w:rPr>
        <w:t>учеб</w:t>
      </w:r>
      <w:proofErr w:type="gramStart"/>
      <w:r w:rsidRPr="00B03EA9">
        <w:rPr>
          <w:rStyle w:val="10"/>
          <w:sz w:val="24"/>
          <w:szCs w:val="24"/>
        </w:rPr>
        <w:t>.д</w:t>
      </w:r>
      <w:proofErr w:type="gramEnd"/>
      <w:r w:rsidRPr="00B03EA9">
        <w:rPr>
          <w:rStyle w:val="10"/>
          <w:sz w:val="24"/>
          <w:szCs w:val="24"/>
        </w:rPr>
        <w:t>ля</w:t>
      </w:r>
      <w:proofErr w:type="spellEnd"/>
      <w:r w:rsidRPr="00B03EA9">
        <w:rPr>
          <w:rStyle w:val="10"/>
          <w:sz w:val="24"/>
          <w:szCs w:val="24"/>
        </w:rPr>
        <w:t xml:space="preserve"> 5 </w:t>
      </w:r>
      <w:proofErr w:type="spellStart"/>
      <w:r w:rsidRPr="00B03EA9">
        <w:rPr>
          <w:rStyle w:val="10"/>
          <w:sz w:val="24"/>
          <w:szCs w:val="24"/>
        </w:rPr>
        <w:t>кл</w:t>
      </w:r>
      <w:proofErr w:type="spellEnd"/>
      <w:r w:rsidRPr="00B03EA9">
        <w:rPr>
          <w:rStyle w:val="10"/>
          <w:sz w:val="24"/>
          <w:szCs w:val="24"/>
        </w:rPr>
        <w:t>. спец. (</w:t>
      </w:r>
      <w:proofErr w:type="spellStart"/>
      <w:r w:rsidRPr="00B03EA9">
        <w:rPr>
          <w:rStyle w:val="10"/>
          <w:sz w:val="24"/>
          <w:szCs w:val="24"/>
        </w:rPr>
        <w:t>коррекц</w:t>
      </w:r>
      <w:proofErr w:type="spellEnd"/>
      <w:r w:rsidRPr="00B03EA9">
        <w:rPr>
          <w:rStyle w:val="10"/>
          <w:sz w:val="24"/>
          <w:szCs w:val="24"/>
        </w:rPr>
        <w:t xml:space="preserve">.) </w:t>
      </w:r>
      <w:proofErr w:type="spellStart"/>
      <w:r w:rsidRPr="00B03EA9">
        <w:rPr>
          <w:rStyle w:val="10"/>
          <w:sz w:val="24"/>
          <w:szCs w:val="24"/>
        </w:rPr>
        <w:t>образоват.учреждений</w:t>
      </w:r>
      <w:proofErr w:type="spellEnd"/>
      <w:r w:rsidRPr="00B03EA9">
        <w:rPr>
          <w:rStyle w:val="10"/>
          <w:sz w:val="24"/>
          <w:szCs w:val="24"/>
        </w:rPr>
        <w:t xml:space="preserve"> /</w:t>
      </w:r>
      <w:proofErr w:type="spellStart"/>
      <w:r w:rsidRPr="00B03EA9">
        <w:rPr>
          <w:rStyle w:val="10"/>
          <w:sz w:val="24"/>
          <w:szCs w:val="24"/>
        </w:rPr>
        <w:t>Г.Б.Картушина,Г.Г.Мозговая</w:t>
      </w:r>
      <w:proofErr w:type="spellEnd"/>
      <w:r w:rsidRPr="00B03EA9">
        <w:rPr>
          <w:rStyle w:val="10"/>
          <w:sz w:val="24"/>
          <w:szCs w:val="24"/>
        </w:rPr>
        <w:t xml:space="preserve"> 5-е изд.-М.:Просвещение,2009г.</w:t>
      </w:r>
    </w:p>
    <w:p w:rsidR="00E005EC" w:rsidRPr="00B03EA9" w:rsidRDefault="00E005EC" w:rsidP="00E005EC">
      <w:pPr>
        <w:jc w:val="both"/>
        <w:rPr>
          <w:sz w:val="24"/>
          <w:szCs w:val="24"/>
        </w:rPr>
      </w:pPr>
    </w:p>
    <w:p w:rsidR="00E005EC" w:rsidRPr="00B03EA9" w:rsidRDefault="008E18DC" w:rsidP="00E005EC">
      <w:pPr>
        <w:widowControl w:val="0"/>
        <w:numPr>
          <w:ilvl w:val="0"/>
          <w:numId w:val="33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rStyle w:val="10"/>
          <w:sz w:val="24"/>
          <w:szCs w:val="24"/>
        </w:rPr>
      </w:pPr>
      <w:r>
        <w:rPr>
          <w:rStyle w:val="10"/>
          <w:sz w:val="24"/>
          <w:szCs w:val="24"/>
        </w:rPr>
        <w:t xml:space="preserve">Швейное дело: </w:t>
      </w:r>
      <w:proofErr w:type="spellStart"/>
      <w:r>
        <w:rPr>
          <w:rStyle w:val="10"/>
          <w:sz w:val="24"/>
          <w:szCs w:val="24"/>
        </w:rPr>
        <w:t>учеб</w:t>
      </w:r>
      <w:proofErr w:type="gramStart"/>
      <w:r>
        <w:rPr>
          <w:rStyle w:val="10"/>
          <w:sz w:val="24"/>
          <w:szCs w:val="24"/>
        </w:rPr>
        <w:t>.д</w:t>
      </w:r>
      <w:proofErr w:type="gramEnd"/>
      <w:r>
        <w:rPr>
          <w:rStyle w:val="10"/>
          <w:sz w:val="24"/>
          <w:szCs w:val="24"/>
        </w:rPr>
        <w:t>ля</w:t>
      </w:r>
      <w:proofErr w:type="spellEnd"/>
      <w:r>
        <w:rPr>
          <w:rStyle w:val="10"/>
          <w:sz w:val="24"/>
          <w:szCs w:val="24"/>
        </w:rPr>
        <w:t xml:space="preserve"> 6</w:t>
      </w:r>
      <w:r w:rsidR="00E005EC" w:rsidRPr="00B03EA9">
        <w:rPr>
          <w:rStyle w:val="10"/>
          <w:sz w:val="24"/>
          <w:szCs w:val="24"/>
        </w:rPr>
        <w:t xml:space="preserve"> </w:t>
      </w:r>
      <w:proofErr w:type="spellStart"/>
      <w:r w:rsidR="00E005EC" w:rsidRPr="00B03EA9">
        <w:rPr>
          <w:rStyle w:val="10"/>
          <w:sz w:val="24"/>
          <w:szCs w:val="24"/>
        </w:rPr>
        <w:t>кл</w:t>
      </w:r>
      <w:proofErr w:type="spellEnd"/>
      <w:r w:rsidR="00E005EC" w:rsidRPr="00B03EA9">
        <w:rPr>
          <w:rStyle w:val="10"/>
          <w:sz w:val="24"/>
          <w:szCs w:val="24"/>
        </w:rPr>
        <w:t>. спец.(</w:t>
      </w:r>
      <w:proofErr w:type="spellStart"/>
      <w:r w:rsidR="00E005EC" w:rsidRPr="00B03EA9">
        <w:rPr>
          <w:rStyle w:val="10"/>
          <w:sz w:val="24"/>
          <w:szCs w:val="24"/>
        </w:rPr>
        <w:t>коррекц</w:t>
      </w:r>
      <w:proofErr w:type="spellEnd"/>
      <w:r w:rsidR="00E005EC" w:rsidRPr="00B03EA9">
        <w:rPr>
          <w:rStyle w:val="10"/>
          <w:sz w:val="24"/>
          <w:szCs w:val="24"/>
        </w:rPr>
        <w:t>.)</w:t>
      </w:r>
      <w:proofErr w:type="spellStart"/>
      <w:r w:rsidR="00E005EC" w:rsidRPr="00B03EA9">
        <w:rPr>
          <w:rStyle w:val="10"/>
          <w:sz w:val="24"/>
          <w:szCs w:val="24"/>
        </w:rPr>
        <w:t>образоват.учреждений</w:t>
      </w:r>
      <w:proofErr w:type="spellEnd"/>
      <w:r w:rsidR="00E005EC" w:rsidRPr="00B03EA9">
        <w:rPr>
          <w:rStyle w:val="10"/>
          <w:sz w:val="24"/>
          <w:szCs w:val="24"/>
        </w:rPr>
        <w:t xml:space="preserve"> /</w:t>
      </w:r>
      <w:proofErr w:type="spellStart"/>
      <w:r w:rsidR="00E005EC" w:rsidRPr="00B03EA9">
        <w:rPr>
          <w:rStyle w:val="10"/>
          <w:sz w:val="24"/>
          <w:szCs w:val="24"/>
        </w:rPr>
        <w:t>Г.Б.Картушина</w:t>
      </w:r>
      <w:proofErr w:type="spellEnd"/>
      <w:r w:rsidR="00E005EC" w:rsidRPr="00B03EA9">
        <w:rPr>
          <w:rStyle w:val="10"/>
          <w:sz w:val="24"/>
          <w:szCs w:val="24"/>
        </w:rPr>
        <w:t>,</w:t>
      </w:r>
    </w:p>
    <w:p w:rsidR="00E005EC" w:rsidRPr="00B03EA9" w:rsidRDefault="00E005EC" w:rsidP="00E005EC">
      <w:pPr>
        <w:jc w:val="both"/>
        <w:rPr>
          <w:sz w:val="24"/>
          <w:szCs w:val="24"/>
        </w:rPr>
      </w:pPr>
      <w:r w:rsidRPr="00B03EA9">
        <w:rPr>
          <w:sz w:val="24"/>
          <w:szCs w:val="24"/>
        </w:rPr>
        <w:t>Г.Г.Мозговая 3</w:t>
      </w:r>
      <w:r w:rsidR="00084FF8">
        <w:rPr>
          <w:sz w:val="24"/>
          <w:szCs w:val="24"/>
        </w:rPr>
        <w:t>-е изд.-М.: Просвещение, 2007г.</w:t>
      </w:r>
    </w:p>
    <w:p w:rsidR="00E005EC" w:rsidRPr="00B03EA9" w:rsidRDefault="00E005EC" w:rsidP="00E005EC">
      <w:pPr>
        <w:jc w:val="both"/>
        <w:rPr>
          <w:sz w:val="24"/>
          <w:szCs w:val="24"/>
        </w:rPr>
      </w:pPr>
    </w:p>
    <w:p w:rsidR="00E005EC" w:rsidRPr="00B03EA9" w:rsidRDefault="00E005EC" w:rsidP="00E005EC">
      <w:pPr>
        <w:widowControl w:val="0"/>
        <w:numPr>
          <w:ilvl w:val="0"/>
          <w:numId w:val="33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Труд</w:t>
      </w:r>
      <w:r w:rsidR="008E18DC">
        <w:rPr>
          <w:sz w:val="24"/>
          <w:szCs w:val="24"/>
        </w:rPr>
        <w:t>овое обучение. Швейное дело. 5-8</w:t>
      </w:r>
      <w:r w:rsidRPr="00B03EA9">
        <w:rPr>
          <w:sz w:val="24"/>
          <w:szCs w:val="24"/>
        </w:rPr>
        <w:t xml:space="preserve"> классы</w:t>
      </w:r>
      <w:proofErr w:type="gramStart"/>
      <w:r w:rsidRPr="00B03EA9">
        <w:rPr>
          <w:sz w:val="24"/>
          <w:szCs w:val="24"/>
        </w:rPr>
        <w:t xml:space="preserve"> :</w:t>
      </w:r>
      <w:proofErr w:type="gramEnd"/>
      <w:r w:rsidRPr="00B03EA9">
        <w:rPr>
          <w:sz w:val="24"/>
          <w:szCs w:val="24"/>
        </w:rPr>
        <w:t xml:space="preserve"> контрольно-измерительные материалы, вариативные</w:t>
      </w:r>
    </w:p>
    <w:p w:rsidR="00E005EC" w:rsidRPr="00B03EA9" w:rsidRDefault="00E005EC" w:rsidP="00E005EC">
      <w:pPr>
        <w:jc w:val="both"/>
        <w:rPr>
          <w:sz w:val="24"/>
          <w:szCs w:val="24"/>
        </w:rPr>
      </w:pPr>
      <w:r w:rsidRPr="00B03EA9">
        <w:rPr>
          <w:sz w:val="24"/>
          <w:szCs w:val="24"/>
        </w:rPr>
        <w:t xml:space="preserve"> тестовые задания / авт.-сост. </w:t>
      </w:r>
      <w:proofErr w:type="spellStart"/>
      <w:r w:rsidRPr="00B03EA9">
        <w:rPr>
          <w:sz w:val="24"/>
          <w:szCs w:val="24"/>
        </w:rPr>
        <w:t>Н.А.Бородкина</w:t>
      </w:r>
      <w:proofErr w:type="spellEnd"/>
      <w:r w:rsidRPr="00B03EA9">
        <w:rPr>
          <w:sz w:val="24"/>
          <w:szCs w:val="24"/>
        </w:rPr>
        <w:t>. -Волгоград: Учитель, 2011г.</w:t>
      </w:r>
    </w:p>
    <w:p w:rsidR="00E005EC" w:rsidRPr="00B03EA9" w:rsidRDefault="00E005EC" w:rsidP="00E005EC">
      <w:pPr>
        <w:jc w:val="both"/>
        <w:rPr>
          <w:rStyle w:val="10"/>
          <w:b/>
          <w:bCs/>
          <w:sz w:val="24"/>
          <w:szCs w:val="24"/>
        </w:rPr>
      </w:pPr>
      <w:r w:rsidRPr="00B03EA9">
        <w:rPr>
          <w:rStyle w:val="10"/>
          <w:b/>
          <w:bCs/>
          <w:sz w:val="24"/>
          <w:szCs w:val="24"/>
        </w:rPr>
        <w:t>Демонстрационный материал.</w:t>
      </w:r>
    </w:p>
    <w:p w:rsidR="00E005EC" w:rsidRPr="00B03EA9" w:rsidRDefault="00E005EC" w:rsidP="00E005EC">
      <w:pPr>
        <w:jc w:val="both"/>
        <w:rPr>
          <w:sz w:val="24"/>
          <w:szCs w:val="24"/>
        </w:rPr>
      </w:pPr>
      <w:r w:rsidRPr="00B03EA9">
        <w:rPr>
          <w:sz w:val="24"/>
          <w:szCs w:val="24"/>
        </w:rPr>
        <w:t xml:space="preserve">            Таблицы.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Инструкционная карта: « Построение чертежа основы блузки».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Обработка блузки</w:t>
      </w:r>
      <w:proofErr w:type="gramStart"/>
      <w:r w:rsidRPr="00B03EA9">
        <w:rPr>
          <w:sz w:val="24"/>
          <w:szCs w:val="24"/>
        </w:rPr>
        <w:t>.»</w:t>
      </w:r>
      <w:proofErr w:type="gramEnd"/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«Обработка жилета».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Обработка среза окантовочным швом и косой обтачкой».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Инструкционная карта: « Расчет раствора вытачек по линии талии».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Обработка цельнокроеного платья прямого силуэта»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«Обработка воротника».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Обработка рукава».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Обработка воланов».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«Обработка рюш».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Обработка встречных складок».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Обработка оборок».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Инструкционная карта: « Построение основы платья».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 xml:space="preserve">Инструкционная карта: « Построение чертежа основы </w:t>
      </w:r>
      <w:proofErr w:type="spellStart"/>
      <w:r w:rsidRPr="00B03EA9">
        <w:rPr>
          <w:sz w:val="24"/>
          <w:szCs w:val="24"/>
        </w:rPr>
        <w:t>втачного</w:t>
      </w:r>
      <w:proofErr w:type="spellEnd"/>
      <w:r w:rsidRPr="00B03EA9">
        <w:rPr>
          <w:sz w:val="24"/>
          <w:szCs w:val="24"/>
        </w:rPr>
        <w:t xml:space="preserve"> длинного рукава».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Инструкционная карта: « Построение чертежа воротника</w:t>
      </w:r>
      <w:proofErr w:type="gramStart"/>
      <w:r w:rsidRPr="00B03EA9">
        <w:rPr>
          <w:sz w:val="24"/>
          <w:szCs w:val="24"/>
        </w:rPr>
        <w:t>.»</w:t>
      </w:r>
      <w:proofErr w:type="gramEnd"/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Соединение воротника на стойке с горловиной».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Обработка низа короткого рукава  окантовочным швом».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 xml:space="preserve">Технологическая карта: « Обработка бортов </w:t>
      </w:r>
      <w:proofErr w:type="spellStart"/>
      <w:r w:rsidRPr="00B03EA9">
        <w:rPr>
          <w:sz w:val="24"/>
          <w:szCs w:val="24"/>
        </w:rPr>
        <w:t>подбортами</w:t>
      </w:r>
      <w:proofErr w:type="spellEnd"/>
      <w:r w:rsidRPr="00B03EA9">
        <w:rPr>
          <w:sz w:val="24"/>
          <w:szCs w:val="24"/>
        </w:rPr>
        <w:t>».</w:t>
      </w:r>
    </w:p>
    <w:p w:rsidR="00E005EC" w:rsidRPr="00B03EA9" w:rsidRDefault="00E005EC" w:rsidP="00E005EC">
      <w:pPr>
        <w:widowControl w:val="0"/>
        <w:numPr>
          <w:ilvl w:val="0"/>
          <w:numId w:val="34"/>
        </w:numPr>
        <w:tabs>
          <w:tab w:val="left" w:pos="0"/>
        </w:tabs>
        <w:suppressAutoHyphens/>
        <w:spacing w:line="100" w:lineRule="atLeast"/>
        <w:jc w:val="both"/>
        <w:textAlignment w:val="baseline"/>
        <w:rPr>
          <w:sz w:val="24"/>
          <w:szCs w:val="24"/>
        </w:rPr>
      </w:pPr>
      <w:r w:rsidRPr="00B03EA9">
        <w:rPr>
          <w:sz w:val="24"/>
          <w:szCs w:val="24"/>
        </w:rPr>
        <w:t>Технологическая карта: « Обработка трусов-плавок».</w:t>
      </w:r>
    </w:p>
    <w:p w:rsidR="00E005EC" w:rsidRPr="00B03EA9" w:rsidRDefault="00E005EC" w:rsidP="00E005EC">
      <w:pPr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>Учебные пособия:</w:t>
      </w:r>
    </w:p>
    <w:p w:rsidR="00E005EC" w:rsidRPr="00B03EA9" w:rsidRDefault="00E005EC" w:rsidP="00E005EC">
      <w:pPr>
        <w:spacing w:line="7" w:lineRule="exact"/>
        <w:jc w:val="both"/>
        <w:rPr>
          <w:sz w:val="24"/>
          <w:szCs w:val="24"/>
        </w:rPr>
      </w:pPr>
    </w:p>
    <w:p w:rsidR="00E005EC" w:rsidRPr="00B03EA9" w:rsidRDefault="00E005EC" w:rsidP="00E005EC">
      <w:pPr>
        <w:spacing w:line="249" w:lineRule="auto"/>
        <w:ind w:right="3900"/>
        <w:jc w:val="both"/>
        <w:rPr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Подборка карточек «Простейшие и художественные ручные швы». Альбомы по разделу «Материаловедение швейного производства»</w:t>
      </w:r>
    </w:p>
    <w:p w:rsidR="00E005EC" w:rsidRPr="00B03EA9" w:rsidRDefault="00E005EC" w:rsidP="00E005EC">
      <w:pPr>
        <w:spacing w:line="236" w:lineRule="auto"/>
        <w:jc w:val="both"/>
        <w:rPr>
          <w:sz w:val="24"/>
          <w:szCs w:val="24"/>
        </w:rPr>
      </w:pPr>
      <w:r w:rsidRPr="00B03EA9">
        <w:rPr>
          <w:rFonts w:eastAsia="Times New Roman"/>
          <w:b/>
          <w:bCs/>
          <w:sz w:val="24"/>
          <w:szCs w:val="24"/>
        </w:rPr>
        <w:t>Оборудование, приспособления:</w:t>
      </w:r>
    </w:p>
    <w:p w:rsidR="00E005EC" w:rsidRPr="00B03EA9" w:rsidRDefault="00E005EC" w:rsidP="00E005EC">
      <w:pPr>
        <w:numPr>
          <w:ilvl w:val="1"/>
          <w:numId w:val="30"/>
        </w:numPr>
        <w:tabs>
          <w:tab w:val="left" w:pos="200"/>
        </w:tabs>
        <w:spacing w:line="236" w:lineRule="auto"/>
        <w:ind w:left="200" w:hanging="137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швейные машины с электроприводом;</w:t>
      </w:r>
    </w:p>
    <w:p w:rsidR="00E005EC" w:rsidRPr="00B03EA9" w:rsidRDefault="00E005EC" w:rsidP="00E005EC">
      <w:pPr>
        <w:numPr>
          <w:ilvl w:val="0"/>
          <w:numId w:val="30"/>
        </w:numPr>
        <w:tabs>
          <w:tab w:val="left" w:pos="140"/>
        </w:tabs>
        <w:ind w:left="140" w:hanging="137"/>
        <w:jc w:val="both"/>
        <w:rPr>
          <w:rFonts w:eastAsia="Times New Roman"/>
          <w:sz w:val="24"/>
          <w:szCs w:val="24"/>
        </w:rPr>
      </w:pPr>
      <w:proofErr w:type="spellStart"/>
      <w:r w:rsidRPr="00B03EA9">
        <w:rPr>
          <w:rFonts w:eastAsia="Times New Roman"/>
          <w:sz w:val="24"/>
          <w:szCs w:val="24"/>
        </w:rPr>
        <w:t>оверлок</w:t>
      </w:r>
      <w:proofErr w:type="spellEnd"/>
      <w:r w:rsidRPr="00B03EA9">
        <w:rPr>
          <w:rFonts w:eastAsia="Times New Roman"/>
          <w:sz w:val="24"/>
          <w:szCs w:val="24"/>
        </w:rPr>
        <w:t>;</w:t>
      </w:r>
    </w:p>
    <w:p w:rsidR="00E005EC" w:rsidRPr="00B03EA9" w:rsidRDefault="00E005EC" w:rsidP="00E005EC">
      <w:pPr>
        <w:numPr>
          <w:ilvl w:val="0"/>
          <w:numId w:val="30"/>
        </w:numPr>
        <w:tabs>
          <w:tab w:val="left" w:pos="140"/>
        </w:tabs>
        <w:ind w:left="140" w:hanging="137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швейные машины с ножным приводом;</w:t>
      </w:r>
    </w:p>
    <w:p w:rsidR="005277E1" w:rsidRPr="00B03EA9" w:rsidRDefault="00E005EC" w:rsidP="00E005EC">
      <w:pPr>
        <w:numPr>
          <w:ilvl w:val="0"/>
          <w:numId w:val="30"/>
        </w:numPr>
        <w:tabs>
          <w:tab w:val="left" w:pos="140"/>
        </w:tabs>
        <w:ind w:left="140" w:hanging="137"/>
        <w:jc w:val="both"/>
        <w:rPr>
          <w:rFonts w:eastAsia="Times New Roman"/>
          <w:sz w:val="24"/>
          <w:szCs w:val="24"/>
        </w:rPr>
      </w:pPr>
      <w:r w:rsidRPr="00B03EA9">
        <w:rPr>
          <w:rFonts w:eastAsia="Times New Roman"/>
          <w:sz w:val="24"/>
          <w:szCs w:val="24"/>
        </w:rPr>
        <w:t>эл. утюг; гладильная доска;</w:t>
      </w:r>
    </w:p>
    <w:p w:rsidR="005277E1" w:rsidRPr="00B03EA9" w:rsidRDefault="005277E1" w:rsidP="005277E1">
      <w:pPr>
        <w:spacing w:line="101" w:lineRule="exact"/>
        <w:jc w:val="both"/>
        <w:rPr>
          <w:sz w:val="24"/>
          <w:szCs w:val="24"/>
        </w:rPr>
      </w:pPr>
    </w:p>
    <w:p w:rsidR="00F92B9C" w:rsidRPr="00045EF2" w:rsidRDefault="00F92B9C" w:rsidP="005277E1">
      <w:pPr>
        <w:spacing w:line="5" w:lineRule="exact"/>
        <w:jc w:val="both"/>
      </w:pPr>
    </w:p>
    <w:sectPr w:rsidR="00F92B9C" w:rsidRPr="00045EF2" w:rsidSect="00B03EA9">
      <w:pgSz w:w="11900" w:h="16838"/>
      <w:pgMar w:top="971" w:right="846" w:bottom="418" w:left="851" w:header="0" w:footer="0" w:gutter="0"/>
      <w:cols w:space="720" w:equalWidth="0">
        <w:col w:w="1020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1"/>
    <w:lvl w:ilvl="0">
      <w:start w:val="1"/>
      <w:numFmt w:val="bullet"/>
      <w:lvlText w:val="•"/>
      <w:lvlJc w:val="left"/>
      <w:pPr>
        <w:tabs>
          <w:tab w:val="num" w:pos="0"/>
        </w:tabs>
        <w:ind w:left="1121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3">
    <w:nsid w:val="0000030A"/>
    <w:multiLevelType w:val="hybridMultilevel"/>
    <w:tmpl w:val="9A149244"/>
    <w:lvl w:ilvl="0" w:tplc="C9985486">
      <w:start w:val="1"/>
      <w:numFmt w:val="bullet"/>
      <w:lvlText w:val="•"/>
      <w:lvlJc w:val="left"/>
    </w:lvl>
    <w:lvl w:ilvl="1" w:tplc="04A0C8F6">
      <w:start w:val="1"/>
      <w:numFmt w:val="bullet"/>
      <w:lvlText w:val="•"/>
      <w:lvlJc w:val="left"/>
    </w:lvl>
    <w:lvl w:ilvl="2" w:tplc="FCCE01D6">
      <w:numFmt w:val="decimal"/>
      <w:lvlText w:val=""/>
      <w:lvlJc w:val="left"/>
    </w:lvl>
    <w:lvl w:ilvl="3" w:tplc="C374E49A">
      <w:numFmt w:val="decimal"/>
      <w:lvlText w:val=""/>
      <w:lvlJc w:val="left"/>
    </w:lvl>
    <w:lvl w:ilvl="4" w:tplc="92E4A4A8">
      <w:numFmt w:val="decimal"/>
      <w:lvlText w:val=""/>
      <w:lvlJc w:val="left"/>
    </w:lvl>
    <w:lvl w:ilvl="5" w:tplc="404E79DA">
      <w:numFmt w:val="decimal"/>
      <w:lvlText w:val=""/>
      <w:lvlJc w:val="left"/>
    </w:lvl>
    <w:lvl w:ilvl="6" w:tplc="31888002">
      <w:numFmt w:val="decimal"/>
      <w:lvlText w:val=""/>
      <w:lvlJc w:val="left"/>
    </w:lvl>
    <w:lvl w:ilvl="7" w:tplc="3836EB68">
      <w:numFmt w:val="decimal"/>
      <w:lvlText w:val=""/>
      <w:lvlJc w:val="left"/>
    </w:lvl>
    <w:lvl w:ilvl="8" w:tplc="73503BC6">
      <w:numFmt w:val="decimal"/>
      <w:lvlText w:val=""/>
      <w:lvlJc w:val="left"/>
    </w:lvl>
  </w:abstractNum>
  <w:abstractNum w:abstractNumId="4">
    <w:nsid w:val="0000074D"/>
    <w:multiLevelType w:val="hybridMultilevel"/>
    <w:tmpl w:val="4E1A8E92"/>
    <w:lvl w:ilvl="0" w:tplc="0EB81632">
      <w:start w:val="1"/>
      <w:numFmt w:val="decimal"/>
      <w:lvlText w:val="%1."/>
      <w:lvlJc w:val="left"/>
    </w:lvl>
    <w:lvl w:ilvl="1" w:tplc="C0B8E2FC">
      <w:numFmt w:val="decimal"/>
      <w:lvlText w:val=""/>
      <w:lvlJc w:val="left"/>
    </w:lvl>
    <w:lvl w:ilvl="2" w:tplc="9996AF5E">
      <w:numFmt w:val="decimal"/>
      <w:lvlText w:val=""/>
      <w:lvlJc w:val="left"/>
    </w:lvl>
    <w:lvl w:ilvl="3" w:tplc="1A521AD0">
      <w:numFmt w:val="decimal"/>
      <w:lvlText w:val=""/>
      <w:lvlJc w:val="left"/>
    </w:lvl>
    <w:lvl w:ilvl="4" w:tplc="FF22477C">
      <w:numFmt w:val="decimal"/>
      <w:lvlText w:val=""/>
      <w:lvlJc w:val="left"/>
    </w:lvl>
    <w:lvl w:ilvl="5" w:tplc="EBA6C45E">
      <w:numFmt w:val="decimal"/>
      <w:lvlText w:val=""/>
      <w:lvlJc w:val="left"/>
    </w:lvl>
    <w:lvl w:ilvl="6" w:tplc="D05273D0">
      <w:numFmt w:val="decimal"/>
      <w:lvlText w:val=""/>
      <w:lvlJc w:val="left"/>
    </w:lvl>
    <w:lvl w:ilvl="7" w:tplc="59B01D48">
      <w:numFmt w:val="decimal"/>
      <w:lvlText w:val=""/>
      <w:lvlJc w:val="left"/>
    </w:lvl>
    <w:lvl w:ilvl="8" w:tplc="B83429FE">
      <w:numFmt w:val="decimal"/>
      <w:lvlText w:val=""/>
      <w:lvlJc w:val="left"/>
    </w:lvl>
  </w:abstractNum>
  <w:abstractNum w:abstractNumId="5">
    <w:nsid w:val="00001238"/>
    <w:multiLevelType w:val="hybridMultilevel"/>
    <w:tmpl w:val="7EA6111E"/>
    <w:lvl w:ilvl="0" w:tplc="3064FD40">
      <w:start w:val="1"/>
      <w:numFmt w:val="bullet"/>
      <w:lvlText w:val="В"/>
      <w:lvlJc w:val="left"/>
    </w:lvl>
    <w:lvl w:ilvl="1" w:tplc="3772644C">
      <w:numFmt w:val="decimal"/>
      <w:lvlText w:val=""/>
      <w:lvlJc w:val="left"/>
    </w:lvl>
    <w:lvl w:ilvl="2" w:tplc="41D4F632">
      <w:numFmt w:val="decimal"/>
      <w:lvlText w:val=""/>
      <w:lvlJc w:val="left"/>
    </w:lvl>
    <w:lvl w:ilvl="3" w:tplc="784A157C">
      <w:numFmt w:val="decimal"/>
      <w:lvlText w:val=""/>
      <w:lvlJc w:val="left"/>
    </w:lvl>
    <w:lvl w:ilvl="4" w:tplc="75A82AB6">
      <w:numFmt w:val="decimal"/>
      <w:lvlText w:val=""/>
      <w:lvlJc w:val="left"/>
    </w:lvl>
    <w:lvl w:ilvl="5" w:tplc="ED4E5892">
      <w:numFmt w:val="decimal"/>
      <w:lvlText w:val=""/>
      <w:lvlJc w:val="left"/>
    </w:lvl>
    <w:lvl w:ilvl="6" w:tplc="54DE580C">
      <w:numFmt w:val="decimal"/>
      <w:lvlText w:val=""/>
      <w:lvlJc w:val="left"/>
    </w:lvl>
    <w:lvl w:ilvl="7" w:tplc="282C82D0">
      <w:numFmt w:val="decimal"/>
      <w:lvlText w:val=""/>
      <w:lvlJc w:val="left"/>
    </w:lvl>
    <w:lvl w:ilvl="8" w:tplc="ECD41DD2">
      <w:numFmt w:val="decimal"/>
      <w:lvlText w:val=""/>
      <w:lvlJc w:val="left"/>
    </w:lvl>
  </w:abstractNum>
  <w:abstractNum w:abstractNumId="6">
    <w:nsid w:val="00001547"/>
    <w:multiLevelType w:val="hybridMultilevel"/>
    <w:tmpl w:val="CCB600D6"/>
    <w:lvl w:ilvl="0" w:tplc="5ED21134">
      <w:start w:val="1"/>
      <w:numFmt w:val="decimal"/>
      <w:lvlText w:val="%1."/>
      <w:lvlJc w:val="left"/>
    </w:lvl>
    <w:lvl w:ilvl="1" w:tplc="3EB0398C">
      <w:numFmt w:val="decimal"/>
      <w:lvlText w:val=""/>
      <w:lvlJc w:val="left"/>
    </w:lvl>
    <w:lvl w:ilvl="2" w:tplc="1A7A0FDA">
      <w:numFmt w:val="decimal"/>
      <w:lvlText w:val=""/>
      <w:lvlJc w:val="left"/>
    </w:lvl>
    <w:lvl w:ilvl="3" w:tplc="63DA1D0E">
      <w:numFmt w:val="decimal"/>
      <w:lvlText w:val=""/>
      <w:lvlJc w:val="left"/>
    </w:lvl>
    <w:lvl w:ilvl="4" w:tplc="EEF6E3DA">
      <w:numFmt w:val="decimal"/>
      <w:lvlText w:val=""/>
      <w:lvlJc w:val="left"/>
    </w:lvl>
    <w:lvl w:ilvl="5" w:tplc="B77A58EA">
      <w:numFmt w:val="decimal"/>
      <w:lvlText w:val=""/>
      <w:lvlJc w:val="left"/>
    </w:lvl>
    <w:lvl w:ilvl="6" w:tplc="98683E70">
      <w:numFmt w:val="decimal"/>
      <w:lvlText w:val=""/>
      <w:lvlJc w:val="left"/>
    </w:lvl>
    <w:lvl w:ilvl="7" w:tplc="C1B4CBA6">
      <w:numFmt w:val="decimal"/>
      <w:lvlText w:val=""/>
      <w:lvlJc w:val="left"/>
    </w:lvl>
    <w:lvl w:ilvl="8" w:tplc="4BB02D70">
      <w:numFmt w:val="decimal"/>
      <w:lvlText w:val=""/>
      <w:lvlJc w:val="left"/>
    </w:lvl>
  </w:abstractNum>
  <w:abstractNum w:abstractNumId="7">
    <w:nsid w:val="00001AD4"/>
    <w:multiLevelType w:val="hybridMultilevel"/>
    <w:tmpl w:val="30C08762"/>
    <w:lvl w:ilvl="0" w:tplc="6448A90C">
      <w:start w:val="8"/>
      <w:numFmt w:val="decimal"/>
      <w:lvlText w:val="%1"/>
      <w:lvlJc w:val="left"/>
    </w:lvl>
    <w:lvl w:ilvl="1" w:tplc="D722BFA4">
      <w:numFmt w:val="decimal"/>
      <w:lvlText w:val=""/>
      <w:lvlJc w:val="left"/>
    </w:lvl>
    <w:lvl w:ilvl="2" w:tplc="86947E12">
      <w:numFmt w:val="decimal"/>
      <w:lvlText w:val=""/>
      <w:lvlJc w:val="left"/>
    </w:lvl>
    <w:lvl w:ilvl="3" w:tplc="E08C0A2C">
      <w:numFmt w:val="decimal"/>
      <w:lvlText w:val=""/>
      <w:lvlJc w:val="left"/>
    </w:lvl>
    <w:lvl w:ilvl="4" w:tplc="94C24D72">
      <w:numFmt w:val="decimal"/>
      <w:lvlText w:val=""/>
      <w:lvlJc w:val="left"/>
    </w:lvl>
    <w:lvl w:ilvl="5" w:tplc="5DF4C778">
      <w:numFmt w:val="decimal"/>
      <w:lvlText w:val=""/>
      <w:lvlJc w:val="left"/>
    </w:lvl>
    <w:lvl w:ilvl="6" w:tplc="DE003DDC">
      <w:numFmt w:val="decimal"/>
      <w:lvlText w:val=""/>
      <w:lvlJc w:val="left"/>
    </w:lvl>
    <w:lvl w:ilvl="7" w:tplc="88467B82">
      <w:numFmt w:val="decimal"/>
      <w:lvlText w:val=""/>
      <w:lvlJc w:val="left"/>
    </w:lvl>
    <w:lvl w:ilvl="8" w:tplc="9C1C6418">
      <w:numFmt w:val="decimal"/>
      <w:lvlText w:val=""/>
      <w:lvlJc w:val="left"/>
    </w:lvl>
  </w:abstractNum>
  <w:abstractNum w:abstractNumId="8">
    <w:nsid w:val="00001E1F"/>
    <w:multiLevelType w:val="hybridMultilevel"/>
    <w:tmpl w:val="47FCEB16"/>
    <w:lvl w:ilvl="0" w:tplc="6E529F3A">
      <w:start w:val="6"/>
      <w:numFmt w:val="decimal"/>
      <w:lvlText w:val="%1"/>
      <w:lvlJc w:val="left"/>
    </w:lvl>
    <w:lvl w:ilvl="1" w:tplc="1C925A04">
      <w:numFmt w:val="decimal"/>
      <w:lvlText w:val=""/>
      <w:lvlJc w:val="left"/>
    </w:lvl>
    <w:lvl w:ilvl="2" w:tplc="A5E604C2">
      <w:numFmt w:val="decimal"/>
      <w:lvlText w:val=""/>
      <w:lvlJc w:val="left"/>
    </w:lvl>
    <w:lvl w:ilvl="3" w:tplc="FE9C30C0">
      <w:numFmt w:val="decimal"/>
      <w:lvlText w:val=""/>
      <w:lvlJc w:val="left"/>
    </w:lvl>
    <w:lvl w:ilvl="4" w:tplc="7DFA7B48">
      <w:numFmt w:val="decimal"/>
      <w:lvlText w:val=""/>
      <w:lvlJc w:val="left"/>
    </w:lvl>
    <w:lvl w:ilvl="5" w:tplc="FDC63712">
      <w:numFmt w:val="decimal"/>
      <w:lvlText w:val=""/>
      <w:lvlJc w:val="left"/>
    </w:lvl>
    <w:lvl w:ilvl="6" w:tplc="17C43F04">
      <w:numFmt w:val="decimal"/>
      <w:lvlText w:val=""/>
      <w:lvlJc w:val="left"/>
    </w:lvl>
    <w:lvl w:ilvl="7" w:tplc="D9041550">
      <w:numFmt w:val="decimal"/>
      <w:lvlText w:val=""/>
      <w:lvlJc w:val="left"/>
    </w:lvl>
    <w:lvl w:ilvl="8" w:tplc="E770711A">
      <w:numFmt w:val="decimal"/>
      <w:lvlText w:val=""/>
      <w:lvlJc w:val="left"/>
    </w:lvl>
  </w:abstractNum>
  <w:abstractNum w:abstractNumId="9">
    <w:nsid w:val="00002213"/>
    <w:multiLevelType w:val="hybridMultilevel"/>
    <w:tmpl w:val="08029290"/>
    <w:lvl w:ilvl="0" w:tplc="19FC5C2E">
      <w:start w:val="1"/>
      <w:numFmt w:val="bullet"/>
      <w:lvlText w:val="и"/>
      <w:lvlJc w:val="left"/>
    </w:lvl>
    <w:lvl w:ilvl="1" w:tplc="A3FEE166">
      <w:numFmt w:val="decimal"/>
      <w:lvlText w:val=""/>
      <w:lvlJc w:val="left"/>
    </w:lvl>
    <w:lvl w:ilvl="2" w:tplc="8A6CC568">
      <w:numFmt w:val="decimal"/>
      <w:lvlText w:val=""/>
      <w:lvlJc w:val="left"/>
    </w:lvl>
    <w:lvl w:ilvl="3" w:tplc="B89CBCC2">
      <w:numFmt w:val="decimal"/>
      <w:lvlText w:val=""/>
      <w:lvlJc w:val="left"/>
    </w:lvl>
    <w:lvl w:ilvl="4" w:tplc="E6DAC5BC">
      <w:numFmt w:val="decimal"/>
      <w:lvlText w:val=""/>
      <w:lvlJc w:val="left"/>
    </w:lvl>
    <w:lvl w:ilvl="5" w:tplc="46C41C48">
      <w:numFmt w:val="decimal"/>
      <w:lvlText w:val=""/>
      <w:lvlJc w:val="left"/>
    </w:lvl>
    <w:lvl w:ilvl="6" w:tplc="4F283030">
      <w:numFmt w:val="decimal"/>
      <w:lvlText w:val=""/>
      <w:lvlJc w:val="left"/>
    </w:lvl>
    <w:lvl w:ilvl="7" w:tplc="E79C0C76">
      <w:numFmt w:val="decimal"/>
      <w:lvlText w:val=""/>
      <w:lvlJc w:val="left"/>
    </w:lvl>
    <w:lvl w:ilvl="8" w:tplc="4A38D58A">
      <w:numFmt w:val="decimal"/>
      <w:lvlText w:val=""/>
      <w:lvlJc w:val="left"/>
    </w:lvl>
  </w:abstractNum>
  <w:abstractNum w:abstractNumId="10">
    <w:nsid w:val="0000260D"/>
    <w:multiLevelType w:val="hybridMultilevel"/>
    <w:tmpl w:val="BA9EB672"/>
    <w:lvl w:ilvl="0" w:tplc="CEF879D2">
      <w:start w:val="1"/>
      <w:numFmt w:val="bullet"/>
      <w:lvlText w:val="•"/>
      <w:lvlJc w:val="left"/>
    </w:lvl>
    <w:lvl w:ilvl="1" w:tplc="D86C6016">
      <w:numFmt w:val="decimal"/>
      <w:lvlText w:val=""/>
      <w:lvlJc w:val="left"/>
    </w:lvl>
    <w:lvl w:ilvl="2" w:tplc="9AE26C14">
      <w:numFmt w:val="decimal"/>
      <w:lvlText w:val=""/>
      <w:lvlJc w:val="left"/>
    </w:lvl>
    <w:lvl w:ilvl="3" w:tplc="AF96BF0A">
      <w:numFmt w:val="decimal"/>
      <w:lvlText w:val=""/>
      <w:lvlJc w:val="left"/>
    </w:lvl>
    <w:lvl w:ilvl="4" w:tplc="8C82C19A">
      <w:numFmt w:val="decimal"/>
      <w:lvlText w:val=""/>
      <w:lvlJc w:val="left"/>
    </w:lvl>
    <w:lvl w:ilvl="5" w:tplc="C0364EBA">
      <w:numFmt w:val="decimal"/>
      <w:lvlText w:val=""/>
      <w:lvlJc w:val="left"/>
    </w:lvl>
    <w:lvl w:ilvl="6" w:tplc="87BEE818">
      <w:numFmt w:val="decimal"/>
      <w:lvlText w:val=""/>
      <w:lvlJc w:val="left"/>
    </w:lvl>
    <w:lvl w:ilvl="7" w:tplc="A3045938">
      <w:numFmt w:val="decimal"/>
      <w:lvlText w:val=""/>
      <w:lvlJc w:val="left"/>
    </w:lvl>
    <w:lvl w:ilvl="8" w:tplc="50B0D958">
      <w:numFmt w:val="decimal"/>
      <w:lvlText w:val=""/>
      <w:lvlJc w:val="left"/>
    </w:lvl>
  </w:abstractNum>
  <w:abstractNum w:abstractNumId="11">
    <w:nsid w:val="000026A6"/>
    <w:multiLevelType w:val="hybridMultilevel"/>
    <w:tmpl w:val="B068F748"/>
    <w:lvl w:ilvl="0" w:tplc="0A9AFC32">
      <w:start w:val="1"/>
      <w:numFmt w:val="bullet"/>
      <w:lvlText w:val=""/>
      <w:lvlJc w:val="left"/>
    </w:lvl>
    <w:lvl w:ilvl="1" w:tplc="A35476D8">
      <w:numFmt w:val="decimal"/>
      <w:lvlText w:val=""/>
      <w:lvlJc w:val="left"/>
    </w:lvl>
    <w:lvl w:ilvl="2" w:tplc="AE08F11C">
      <w:numFmt w:val="decimal"/>
      <w:lvlText w:val=""/>
      <w:lvlJc w:val="left"/>
    </w:lvl>
    <w:lvl w:ilvl="3" w:tplc="5C1C25F4">
      <w:numFmt w:val="decimal"/>
      <w:lvlText w:val=""/>
      <w:lvlJc w:val="left"/>
    </w:lvl>
    <w:lvl w:ilvl="4" w:tplc="5470B76E">
      <w:numFmt w:val="decimal"/>
      <w:lvlText w:val=""/>
      <w:lvlJc w:val="left"/>
    </w:lvl>
    <w:lvl w:ilvl="5" w:tplc="9E0CBA24">
      <w:numFmt w:val="decimal"/>
      <w:lvlText w:val=""/>
      <w:lvlJc w:val="left"/>
    </w:lvl>
    <w:lvl w:ilvl="6" w:tplc="6B061D14">
      <w:numFmt w:val="decimal"/>
      <w:lvlText w:val=""/>
      <w:lvlJc w:val="left"/>
    </w:lvl>
    <w:lvl w:ilvl="7" w:tplc="0AFA7408">
      <w:numFmt w:val="decimal"/>
      <w:lvlText w:val=""/>
      <w:lvlJc w:val="left"/>
    </w:lvl>
    <w:lvl w:ilvl="8" w:tplc="B6A8DD0C">
      <w:numFmt w:val="decimal"/>
      <w:lvlText w:val=""/>
      <w:lvlJc w:val="left"/>
    </w:lvl>
  </w:abstractNum>
  <w:abstractNum w:abstractNumId="12">
    <w:nsid w:val="00002D12"/>
    <w:multiLevelType w:val="hybridMultilevel"/>
    <w:tmpl w:val="2A3CBBA8"/>
    <w:lvl w:ilvl="0" w:tplc="C60405E2">
      <w:start w:val="1"/>
      <w:numFmt w:val="bullet"/>
      <w:lvlText w:val="С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2954D0F6">
      <w:numFmt w:val="decimal"/>
      <w:lvlText w:val=""/>
      <w:lvlJc w:val="left"/>
    </w:lvl>
    <w:lvl w:ilvl="3" w:tplc="F464644A">
      <w:numFmt w:val="decimal"/>
      <w:lvlText w:val=""/>
      <w:lvlJc w:val="left"/>
    </w:lvl>
    <w:lvl w:ilvl="4" w:tplc="E8DE5272">
      <w:numFmt w:val="decimal"/>
      <w:lvlText w:val=""/>
      <w:lvlJc w:val="left"/>
    </w:lvl>
    <w:lvl w:ilvl="5" w:tplc="3BACC3AA">
      <w:numFmt w:val="decimal"/>
      <w:lvlText w:val=""/>
      <w:lvlJc w:val="left"/>
    </w:lvl>
    <w:lvl w:ilvl="6" w:tplc="EFFAF324">
      <w:numFmt w:val="decimal"/>
      <w:lvlText w:val=""/>
      <w:lvlJc w:val="left"/>
    </w:lvl>
    <w:lvl w:ilvl="7" w:tplc="2F3202D4">
      <w:numFmt w:val="decimal"/>
      <w:lvlText w:val=""/>
      <w:lvlJc w:val="left"/>
    </w:lvl>
    <w:lvl w:ilvl="8" w:tplc="D4AC6D1C">
      <w:numFmt w:val="decimal"/>
      <w:lvlText w:val=""/>
      <w:lvlJc w:val="left"/>
    </w:lvl>
  </w:abstractNum>
  <w:abstractNum w:abstractNumId="13">
    <w:nsid w:val="0000323B"/>
    <w:multiLevelType w:val="hybridMultilevel"/>
    <w:tmpl w:val="3D0A32DC"/>
    <w:lvl w:ilvl="0" w:tplc="A27626AE">
      <w:start w:val="1"/>
      <w:numFmt w:val="bullet"/>
      <w:lvlText w:val="с"/>
      <w:lvlJc w:val="left"/>
    </w:lvl>
    <w:lvl w:ilvl="1" w:tplc="63C03A3C">
      <w:numFmt w:val="decimal"/>
      <w:lvlText w:val=""/>
      <w:lvlJc w:val="left"/>
    </w:lvl>
    <w:lvl w:ilvl="2" w:tplc="75604062">
      <w:numFmt w:val="decimal"/>
      <w:lvlText w:val=""/>
      <w:lvlJc w:val="left"/>
    </w:lvl>
    <w:lvl w:ilvl="3" w:tplc="427E660C">
      <w:numFmt w:val="decimal"/>
      <w:lvlText w:val=""/>
      <w:lvlJc w:val="left"/>
    </w:lvl>
    <w:lvl w:ilvl="4" w:tplc="445E2284">
      <w:numFmt w:val="decimal"/>
      <w:lvlText w:val=""/>
      <w:lvlJc w:val="left"/>
    </w:lvl>
    <w:lvl w:ilvl="5" w:tplc="714E164C">
      <w:numFmt w:val="decimal"/>
      <w:lvlText w:val=""/>
      <w:lvlJc w:val="left"/>
    </w:lvl>
    <w:lvl w:ilvl="6" w:tplc="A41EAE14">
      <w:numFmt w:val="decimal"/>
      <w:lvlText w:val=""/>
      <w:lvlJc w:val="left"/>
    </w:lvl>
    <w:lvl w:ilvl="7" w:tplc="B4E41DA6">
      <w:numFmt w:val="decimal"/>
      <w:lvlText w:val=""/>
      <w:lvlJc w:val="left"/>
    </w:lvl>
    <w:lvl w:ilvl="8" w:tplc="C7B03B7A">
      <w:numFmt w:val="decimal"/>
      <w:lvlText w:val=""/>
      <w:lvlJc w:val="left"/>
    </w:lvl>
  </w:abstractNum>
  <w:abstractNum w:abstractNumId="14">
    <w:nsid w:val="000039B3"/>
    <w:multiLevelType w:val="hybridMultilevel"/>
    <w:tmpl w:val="C972938C"/>
    <w:lvl w:ilvl="0" w:tplc="DE308016">
      <w:start w:val="1"/>
      <w:numFmt w:val="bullet"/>
      <w:lvlText w:val=""/>
      <w:lvlJc w:val="left"/>
    </w:lvl>
    <w:lvl w:ilvl="1" w:tplc="5D505D6C">
      <w:numFmt w:val="decimal"/>
      <w:lvlText w:val=""/>
      <w:lvlJc w:val="left"/>
    </w:lvl>
    <w:lvl w:ilvl="2" w:tplc="51221E5E">
      <w:numFmt w:val="decimal"/>
      <w:lvlText w:val=""/>
      <w:lvlJc w:val="left"/>
    </w:lvl>
    <w:lvl w:ilvl="3" w:tplc="499E8612">
      <w:numFmt w:val="decimal"/>
      <w:lvlText w:val=""/>
      <w:lvlJc w:val="left"/>
    </w:lvl>
    <w:lvl w:ilvl="4" w:tplc="CFD6DF40">
      <w:numFmt w:val="decimal"/>
      <w:lvlText w:val=""/>
      <w:lvlJc w:val="left"/>
    </w:lvl>
    <w:lvl w:ilvl="5" w:tplc="37563548">
      <w:numFmt w:val="decimal"/>
      <w:lvlText w:val=""/>
      <w:lvlJc w:val="left"/>
    </w:lvl>
    <w:lvl w:ilvl="6" w:tplc="6B9831CC">
      <w:numFmt w:val="decimal"/>
      <w:lvlText w:val=""/>
      <w:lvlJc w:val="left"/>
    </w:lvl>
    <w:lvl w:ilvl="7" w:tplc="B39E28F4">
      <w:numFmt w:val="decimal"/>
      <w:lvlText w:val=""/>
      <w:lvlJc w:val="left"/>
    </w:lvl>
    <w:lvl w:ilvl="8" w:tplc="629EE1EC">
      <w:numFmt w:val="decimal"/>
      <w:lvlText w:val=""/>
      <w:lvlJc w:val="left"/>
    </w:lvl>
  </w:abstractNum>
  <w:abstractNum w:abstractNumId="15">
    <w:nsid w:val="00003B25"/>
    <w:multiLevelType w:val="hybridMultilevel"/>
    <w:tmpl w:val="7F4857F0"/>
    <w:lvl w:ilvl="0" w:tplc="2D769078">
      <w:start w:val="5"/>
      <w:numFmt w:val="decimal"/>
      <w:lvlText w:val="%1"/>
      <w:lvlJc w:val="left"/>
    </w:lvl>
    <w:lvl w:ilvl="1" w:tplc="EA9AC81E">
      <w:numFmt w:val="decimal"/>
      <w:lvlText w:val=""/>
      <w:lvlJc w:val="left"/>
    </w:lvl>
    <w:lvl w:ilvl="2" w:tplc="B5BC59EA">
      <w:numFmt w:val="decimal"/>
      <w:lvlText w:val=""/>
      <w:lvlJc w:val="left"/>
    </w:lvl>
    <w:lvl w:ilvl="3" w:tplc="EB40762A">
      <w:numFmt w:val="decimal"/>
      <w:lvlText w:val=""/>
      <w:lvlJc w:val="left"/>
    </w:lvl>
    <w:lvl w:ilvl="4" w:tplc="A2169828">
      <w:numFmt w:val="decimal"/>
      <w:lvlText w:val=""/>
      <w:lvlJc w:val="left"/>
    </w:lvl>
    <w:lvl w:ilvl="5" w:tplc="E2706FEA">
      <w:numFmt w:val="decimal"/>
      <w:lvlText w:val=""/>
      <w:lvlJc w:val="left"/>
    </w:lvl>
    <w:lvl w:ilvl="6" w:tplc="EFFC5360">
      <w:numFmt w:val="decimal"/>
      <w:lvlText w:val=""/>
      <w:lvlJc w:val="left"/>
    </w:lvl>
    <w:lvl w:ilvl="7" w:tplc="08364E98">
      <w:numFmt w:val="decimal"/>
      <w:lvlText w:val=""/>
      <w:lvlJc w:val="left"/>
    </w:lvl>
    <w:lvl w:ilvl="8" w:tplc="79B8FBB0">
      <w:numFmt w:val="decimal"/>
      <w:lvlText w:val=""/>
      <w:lvlJc w:val="left"/>
    </w:lvl>
  </w:abstractNum>
  <w:abstractNum w:abstractNumId="16">
    <w:nsid w:val="0000428B"/>
    <w:multiLevelType w:val="hybridMultilevel"/>
    <w:tmpl w:val="1BC241D8"/>
    <w:lvl w:ilvl="0" w:tplc="8FC4CA36">
      <w:start w:val="1"/>
      <w:numFmt w:val="bullet"/>
      <w:lvlText w:val=""/>
      <w:lvlJc w:val="left"/>
    </w:lvl>
    <w:lvl w:ilvl="1" w:tplc="1D6626C4">
      <w:start w:val="1"/>
      <w:numFmt w:val="bullet"/>
      <w:lvlText w:val="•"/>
      <w:lvlJc w:val="left"/>
    </w:lvl>
    <w:lvl w:ilvl="2" w:tplc="B3EE28BA">
      <w:numFmt w:val="decimal"/>
      <w:lvlText w:val=""/>
      <w:lvlJc w:val="left"/>
    </w:lvl>
    <w:lvl w:ilvl="3" w:tplc="EA66FCA6">
      <w:numFmt w:val="decimal"/>
      <w:lvlText w:val=""/>
      <w:lvlJc w:val="left"/>
    </w:lvl>
    <w:lvl w:ilvl="4" w:tplc="2592C9B2">
      <w:numFmt w:val="decimal"/>
      <w:lvlText w:val=""/>
      <w:lvlJc w:val="left"/>
    </w:lvl>
    <w:lvl w:ilvl="5" w:tplc="2D0C6CEC">
      <w:numFmt w:val="decimal"/>
      <w:lvlText w:val=""/>
      <w:lvlJc w:val="left"/>
    </w:lvl>
    <w:lvl w:ilvl="6" w:tplc="06F6699C">
      <w:numFmt w:val="decimal"/>
      <w:lvlText w:val=""/>
      <w:lvlJc w:val="left"/>
    </w:lvl>
    <w:lvl w:ilvl="7" w:tplc="DF345C5C">
      <w:numFmt w:val="decimal"/>
      <w:lvlText w:val=""/>
      <w:lvlJc w:val="left"/>
    </w:lvl>
    <w:lvl w:ilvl="8" w:tplc="873A65C4">
      <w:numFmt w:val="decimal"/>
      <w:lvlText w:val=""/>
      <w:lvlJc w:val="left"/>
    </w:lvl>
  </w:abstractNum>
  <w:abstractNum w:abstractNumId="17">
    <w:nsid w:val="00004509"/>
    <w:multiLevelType w:val="hybridMultilevel"/>
    <w:tmpl w:val="5A48CFC8"/>
    <w:lvl w:ilvl="0" w:tplc="E4AC2E4A">
      <w:start w:val="1"/>
      <w:numFmt w:val="bullet"/>
      <w:lvlText w:val="-"/>
      <w:lvlJc w:val="left"/>
    </w:lvl>
    <w:lvl w:ilvl="1" w:tplc="1646D548">
      <w:numFmt w:val="decimal"/>
      <w:lvlText w:val=""/>
      <w:lvlJc w:val="left"/>
    </w:lvl>
    <w:lvl w:ilvl="2" w:tplc="C6FE7156">
      <w:numFmt w:val="decimal"/>
      <w:lvlText w:val=""/>
      <w:lvlJc w:val="left"/>
    </w:lvl>
    <w:lvl w:ilvl="3" w:tplc="793A36D6">
      <w:numFmt w:val="decimal"/>
      <w:lvlText w:val=""/>
      <w:lvlJc w:val="left"/>
    </w:lvl>
    <w:lvl w:ilvl="4" w:tplc="31B68AD8">
      <w:numFmt w:val="decimal"/>
      <w:lvlText w:val=""/>
      <w:lvlJc w:val="left"/>
    </w:lvl>
    <w:lvl w:ilvl="5" w:tplc="16287D92">
      <w:numFmt w:val="decimal"/>
      <w:lvlText w:val=""/>
      <w:lvlJc w:val="left"/>
    </w:lvl>
    <w:lvl w:ilvl="6" w:tplc="E99211FE">
      <w:numFmt w:val="decimal"/>
      <w:lvlText w:val=""/>
      <w:lvlJc w:val="left"/>
    </w:lvl>
    <w:lvl w:ilvl="7" w:tplc="7CF2C426">
      <w:numFmt w:val="decimal"/>
      <w:lvlText w:val=""/>
      <w:lvlJc w:val="left"/>
    </w:lvl>
    <w:lvl w:ilvl="8" w:tplc="85126266">
      <w:numFmt w:val="decimal"/>
      <w:lvlText w:val=""/>
      <w:lvlJc w:val="left"/>
    </w:lvl>
  </w:abstractNum>
  <w:abstractNum w:abstractNumId="18">
    <w:nsid w:val="00004DC8"/>
    <w:multiLevelType w:val="hybridMultilevel"/>
    <w:tmpl w:val="67942FD6"/>
    <w:lvl w:ilvl="0" w:tplc="B3F2EEAE">
      <w:start w:val="1"/>
      <w:numFmt w:val="bullet"/>
      <w:lvlText w:val="В"/>
      <w:lvlJc w:val="left"/>
    </w:lvl>
    <w:lvl w:ilvl="1" w:tplc="1904050E">
      <w:numFmt w:val="decimal"/>
      <w:lvlText w:val=""/>
      <w:lvlJc w:val="left"/>
    </w:lvl>
    <w:lvl w:ilvl="2" w:tplc="5A04A1E2">
      <w:numFmt w:val="decimal"/>
      <w:lvlText w:val=""/>
      <w:lvlJc w:val="left"/>
    </w:lvl>
    <w:lvl w:ilvl="3" w:tplc="D990E4F0">
      <w:numFmt w:val="decimal"/>
      <w:lvlText w:val=""/>
      <w:lvlJc w:val="left"/>
    </w:lvl>
    <w:lvl w:ilvl="4" w:tplc="57FE26CE">
      <w:numFmt w:val="decimal"/>
      <w:lvlText w:val=""/>
      <w:lvlJc w:val="left"/>
    </w:lvl>
    <w:lvl w:ilvl="5" w:tplc="2C38C02C">
      <w:numFmt w:val="decimal"/>
      <w:lvlText w:val=""/>
      <w:lvlJc w:val="left"/>
    </w:lvl>
    <w:lvl w:ilvl="6" w:tplc="D7F6ADCE">
      <w:numFmt w:val="decimal"/>
      <w:lvlText w:val=""/>
      <w:lvlJc w:val="left"/>
    </w:lvl>
    <w:lvl w:ilvl="7" w:tplc="69927C24">
      <w:numFmt w:val="decimal"/>
      <w:lvlText w:val=""/>
      <w:lvlJc w:val="left"/>
    </w:lvl>
    <w:lvl w:ilvl="8" w:tplc="E4563AB4">
      <w:numFmt w:val="decimal"/>
      <w:lvlText w:val=""/>
      <w:lvlJc w:val="left"/>
    </w:lvl>
  </w:abstractNum>
  <w:abstractNum w:abstractNumId="19">
    <w:nsid w:val="00004E45"/>
    <w:multiLevelType w:val="hybridMultilevel"/>
    <w:tmpl w:val="2FA404B6"/>
    <w:lvl w:ilvl="0" w:tplc="1CC87666">
      <w:start w:val="1"/>
      <w:numFmt w:val="bullet"/>
      <w:lvlText w:val="в"/>
      <w:lvlJc w:val="left"/>
    </w:lvl>
    <w:lvl w:ilvl="1" w:tplc="C004FB84">
      <w:numFmt w:val="decimal"/>
      <w:lvlText w:val=""/>
      <w:lvlJc w:val="left"/>
    </w:lvl>
    <w:lvl w:ilvl="2" w:tplc="884C6D92">
      <w:numFmt w:val="decimal"/>
      <w:lvlText w:val=""/>
      <w:lvlJc w:val="left"/>
    </w:lvl>
    <w:lvl w:ilvl="3" w:tplc="EC8C4626">
      <w:numFmt w:val="decimal"/>
      <w:lvlText w:val=""/>
      <w:lvlJc w:val="left"/>
    </w:lvl>
    <w:lvl w:ilvl="4" w:tplc="96049714">
      <w:numFmt w:val="decimal"/>
      <w:lvlText w:val=""/>
      <w:lvlJc w:val="left"/>
    </w:lvl>
    <w:lvl w:ilvl="5" w:tplc="4566D942">
      <w:numFmt w:val="decimal"/>
      <w:lvlText w:val=""/>
      <w:lvlJc w:val="left"/>
    </w:lvl>
    <w:lvl w:ilvl="6" w:tplc="350EB87E">
      <w:numFmt w:val="decimal"/>
      <w:lvlText w:val=""/>
      <w:lvlJc w:val="left"/>
    </w:lvl>
    <w:lvl w:ilvl="7" w:tplc="738C1DA0">
      <w:numFmt w:val="decimal"/>
      <w:lvlText w:val=""/>
      <w:lvlJc w:val="left"/>
    </w:lvl>
    <w:lvl w:ilvl="8" w:tplc="F01C0034">
      <w:numFmt w:val="decimal"/>
      <w:lvlText w:val=""/>
      <w:lvlJc w:val="left"/>
    </w:lvl>
  </w:abstractNum>
  <w:abstractNum w:abstractNumId="20">
    <w:nsid w:val="000054DE"/>
    <w:multiLevelType w:val="hybridMultilevel"/>
    <w:tmpl w:val="659C8DF6"/>
    <w:lvl w:ilvl="0" w:tplc="7C461B3E">
      <w:start w:val="1"/>
      <w:numFmt w:val="bullet"/>
      <w:lvlText w:val="\endash "/>
      <w:lvlJc w:val="left"/>
    </w:lvl>
    <w:lvl w:ilvl="1" w:tplc="8DB628D6">
      <w:numFmt w:val="decimal"/>
      <w:lvlText w:val=""/>
      <w:lvlJc w:val="left"/>
    </w:lvl>
    <w:lvl w:ilvl="2" w:tplc="150E1A7A">
      <w:numFmt w:val="decimal"/>
      <w:lvlText w:val=""/>
      <w:lvlJc w:val="left"/>
    </w:lvl>
    <w:lvl w:ilvl="3" w:tplc="FF4CC050">
      <w:numFmt w:val="decimal"/>
      <w:lvlText w:val=""/>
      <w:lvlJc w:val="left"/>
    </w:lvl>
    <w:lvl w:ilvl="4" w:tplc="51B2A3CE">
      <w:numFmt w:val="decimal"/>
      <w:lvlText w:val=""/>
      <w:lvlJc w:val="left"/>
    </w:lvl>
    <w:lvl w:ilvl="5" w:tplc="8006EBA2">
      <w:numFmt w:val="decimal"/>
      <w:lvlText w:val=""/>
      <w:lvlJc w:val="left"/>
    </w:lvl>
    <w:lvl w:ilvl="6" w:tplc="6B2C133E">
      <w:numFmt w:val="decimal"/>
      <w:lvlText w:val=""/>
      <w:lvlJc w:val="left"/>
    </w:lvl>
    <w:lvl w:ilvl="7" w:tplc="83EC9348">
      <w:numFmt w:val="decimal"/>
      <w:lvlText w:val=""/>
      <w:lvlJc w:val="left"/>
    </w:lvl>
    <w:lvl w:ilvl="8" w:tplc="A72CF356">
      <w:numFmt w:val="decimal"/>
      <w:lvlText w:val=""/>
      <w:lvlJc w:val="left"/>
    </w:lvl>
  </w:abstractNum>
  <w:abstractNum w:abstractNumId="21">
    <w:nsid w:val="00005D03"/>
    <w:multiLevelType w:val="hybridMultilevel"/>
    <w:tmpl w:val="0EAC3A2E"/>
    <w:lvl w:ilvl="0" w:tplc="6D98F4C4">
      <w:start w:val="2"/>
      <w:numFmt w:val="decimal"/>
      <w:lvlText w:val="%1."/>
      <w:lvlJc w:val="left"/>
    </w:lvl>
    <w:lvl w:ilvl="1" w:tplc="A0AEAFAE">
      <w:numFmt w:val="decimal"/>
      <w:lvlText w:val=""/>
      <w:lvlJc w:val="left"/>
    </w:lvl>
    <w:lvl w:ilvl="2" w:tplc="3EEC5B68">
      <w:numFmt w:val="decimal"/>
      <w:lvlText w:val=""/>
      <w:lvlJc w:val="left"/>
    </w:lvl>
    <w:lvl w:ilvl="3" w:tplc="146A72DA">
      <w:numFmt w:val="decimal"/>
      <w:lvlText w:val=""/>
      <w:lvlJc w:val="left"/>
    </w:lvl>
    <w:lvl w:ilvl="4" w:tplc="8570BAE6">
      <w:numFmt w:val="decimal"/>
      <w:lvlText w:val=""/>
      <w:lvlJc w:val="left"/>
    </w:lvl>
    <w:lvl w:ilvl="5" w:tplc="8A28B9AC">
      <w:numFmt w:val="decimal"/>
      <w:lvlText w:val=""/>
      <w:lvlJc w:val="left"/>
    </w:lvl>
    <w:lvl w:ilvl="6" w:tplc="B1963A42">
      <w:numFmt w:val="decimal"/>
      <w:lvlText w:val=""/>
      <w:lvlJc w:val="left"/>
    </w:lvl>
    <w:lvl w:ilvl="7" w:tplc="5F281FFA">
      <w:numFmt w:val="decimal"/>
      <w:lvlText w:val=""/>
      <w:lvlJc w:val="left"/>
    </w:lvl>
    <w:lvl w:ilvl="8" w:tplc="1CAAEC30">
      <w:numFmt w:val="decimal"/>
      <w:lvlText w:val=""/>
      <w:lvlJc w:val="left"/>
    </w:lvl>
  </w:abstractNum>
  <w:abstractNum w:abstractNumId="22">
    <w:nsid w:val="000063CB"/>
    <w:multiLevelType w:val="hybridMultilevel"/>
    <w:tmpl w:val="82CA1BE2"/>
    <w:lvl w:ilvl="0" w:tplc="1796539E">
      <w:start w:val="9"/>
      <w:numFmt w:val="decimal"/>
      <w:lvlText w:val="%1"/>
      <w:lvlJc w:val="left"/>
    </w:lvl>
    <w:lvl w:ilvl="1" w:tplc="2C90018A">
      <w:numFmt w:val="decimal"/>
      <w:lvlText w:val=""/>
      <w:lvlJc w:val="left"/>
    </w:lvl>
    <w:lvl w:ilvl="2" w:tplc="8996D79A">
      <w:numFmt w:val="decimal"/>
      <w:lvlText w:val=""/>
      <w:lvlJc w:val="left"/>
    </w:lvl>
    <w:lvl w:ilvl="3" w:tplc="E8A481C4">
      <w:numFmt w:val="decimal"/>
      <w:lvlText w:val=""/>
      <w:lvlJc w:val="left"/>
    </w:lvl>
    <w:lvl w:ilvl="4" w:tplc="AFC6B832">
      <w:numFmt w:val="decimal"/>
      <w:lvlText w:val=""/>
      <w:lvlJc w:val="left"/>
    </w:lvl>
    <w:lvl w:ilvl="5" w:tplc="D6BC7AFC">
      <w:numFmt w:val="decimal"/>
      <w:lvlText w:val=""/>
      <w:lvlJc w:val="left"/>
    </w:lvl>
    <w:lvl w:ilvl="6" w:tplc="A2ECC2E6">
      <w:numFmt w:val="decimal"/>
      <w:lvlText w:val=""/>
      <w:lvlJc w:val="left"/>
    </w:lvl>
    <w:lvl w:ilvl="7" w:tplc="7C789934">
      <w:numFmt w:val="decimal"/>
      <w:lvlText w:val=""/>
      <w:lvlJc w:val="left"/>
    </w:lvl>
    <w:lvl w:ilvl="8" w:tplc="01544F38">
      <w:numFmt w:val="decimal"/>
      <w:lvlText w:val=""/>
      <w:lvlJc w:val="left"/>
    </w:lvl>
  </w:abstractNum>
  <w:abstractNum w:abstractNumId="23">
    <w:nsid w:val="00006443"/>
    <w:multiLevelType w:val="hybridMultilevel"/>
    <w:tmpl w:val="909ADF48"/>
    <w:lvl w:ilvl="0" w:tplc="800E01D2">
      <w:start w:val="1"/>
      <w:numFmt w:val="bullet"/>
      <w:lvlText w:val="•"/>
      <w:lvlJc w:val="left"/>
    </w:lvl>
    <w:lvl w:ilvl="1" w:tplc="18D03738">
      <w:numFmt w:val="decimal"/>
      <w:lvlText w:val=""/>
      <w:lvlJc w:val="left"/>
    </w:lvl>
    <w:lvl w:ilvl="2" w:tplc="C0A29C88">
      <w:numFmt w:val="decimal"/>
      <w:lvlText w:val=""/>
      <w:lvlJc w:val="left"/>
    </w:lvl>
    <w:lvl w:ilvl="3" w:tplc="97C00CD6">
      <w:numFmt w:val="decimal"/>
      <w:lvlText w:val=""/>
      <w:lvlJc w:val="left"/>
    </w:lvl>
    <w:lvl w:ilvl="4" w:tplc="D316A964">
      <w:numFmt w:val="decimal"/>
      <w:lvlText w:val=""/>
      <w:lvlJc w:val="left"/>
    </w:lvl>
    <w:lvl w:ilvl="5" w:tplc="E4C26F4A">
      <w:numFmt w:val="decimal"/>
      <w:lvlText w:val=""/>
      <w:lvlJc w:val="left"/>
    </w:lvl>
    <w:lvl w:ilvl="6" w:tplc="EAD20244">
      <w:numFmt w:val="decimal"/>
      <w:lvlText w:val=""/>
      <w:lvlJc w:val="left"/>
    </w:lvl>
    <w:lvl w:ilvl="7" w:tplc="310E7794">
      <w:numFmt w:val="decimal"/>
      <w:lvlText w:val=""/>
      <w:lvlJc w:val="left"/>
    </w:lvl>
    <w:lvl w:ilvl="8" w:tplc="EA8EEA14">
      <w:numFmt w:val="decimal"/>
      <w:lvlText w:val=""/>
      <w:lvlJc w:val="left"/>
    </w:lvl>
  </w:abstractNum>
  <w:abstractNum w:abstractNumId="24">
    <w:nsid w:val="000066BB"/>
    <w:multiLevelType w:val="hybridMultilevel"/>
    <w:tmpl w:val="9E20B9F6"/>
    <w:lvl w:ilvl="0" w:tplc="A81CEDAA">
      <w:start w:val="1"/>
      <w:numFmt w:val="bullet"/>
      <w:lvlText w:val="•"/>
      <w:lvlJc w:val="left"/>
    </w:lvl>
    <w:lvl w:ilvl="1" w:tplc="5198BBCC">
      <w:start w:val="1"/>
      <w:numFmt w:val="bullet"/>
      <w:lvlText w:val="•"/>
      <w:lvlJc w:val="left"/>
    </w:lvl>
    <w:lvl w:ilvl="2" w:tplc="F36C1426">
      <w:numFmt w:val="decimal"/>
      <w:lvlText w:val=""/>
      <w:lvlJc w:val="left"/>
    </w:lvl>
    <w:lvl w:ilvl="3" w:tplc="37ECBA56">
      <w:numFmt w:val="decimal"/>
      <w:lvlText w:val=""/>
      <w:lvlJc w:val="left"/>
    </w:lvl>
    <w:lvl w:ilvl="4" w:tplc="E8FA558A">
      <w:numFmt w:val="decimal"/>
      <w:lvlText w:val=""/>
      <w:lvlJc w:val="left"/>
    </w:lvl>
    <w:lvl w:ilvl="5" w:tplc="F05EE66C">
      <w:numFmt w:val="decimal"/>
      <w:lvlText w:val=""/>
      <w:lvlJc w:val="left"/>
    </w:lvl>
    <w:lvl w:ilvl="6" w:tplc="40603742">
      <w:numFmt w:val="decimal"/>
      <w:lvlText w:val=""/>
      <w:lvlJc w:val="left"/>
    </w:lvl>
    <w:lvl w:ilvl="7" w:tplc="5E24F3A2">
      <w:numFmt w:val="decimal"/>
      <w:lvlText w:val=""/>
      <w:lvlJc w:val="left"/>
    </w:lvl>
    <w:lvl w:ilvl="8" w:tplc="3E48DD30">
      <w:numFmt w:val="decimal"/>
      <w:lvlText w:val=""/>
      <w:lvlJc w:val="left"/>
    </w:lvl>
  </w:abstractNum>
  <w:abstractNum w:abstractNumId="25">
    <w:nsid w:val="00006B89"/>
    <w:multiLevelType w:val="hybridMultilevel"/>
    <w:tmpl w:val="B7582A68"/>
    <w:lvl w:ilvl="0" w:tplc="5546C1B2">
      <w:start w:val="1"/>
      <w:numFmt w:val="bullet"/>
      <w:lvlText w:val="•"/>
      <w:lvlJc w:val="left"/>
    </w:lvl>
    <w:lvl w:ilvl="1" w:tplc="78B66D72">
      <w:numFmt w:val="decimal"/>
      <w:lvlText w:val=""/>
      <w:lvlJc w:val="left"/>
    </w:lvl>
    <w:lvl w:ilvl="2" w:tplc="4BDCA260">
      <w:numFmt w:val="decimal"/>
      <w:lvlText w:val=""/>
      <w:lvlJc w:val="left"/>
    </w:lvl>
    <w:lvl w:ilvl="3" w:tplc="EB8882CE">
      <w:numFmt w:val="decimal"/>
      <w:lvlText w:val=""/>
      <w:lvlJc w:val="left"/>
    </w:lvl>
    <w:lvl w:ilvl="4" w:tplc="9B80FDC6">
      <w:numFmt w:val="decimal"/>
      <w:lvlText w:val=""/>
      <w:lvlJc w:val="left"/>
    </w:lvl>
    <w:lvl w:ilvl="5" w:tplc="2656142C">
      <w:numFmt w:val="decimal"/>
      <w:lvlText w:val=""/>
      <w:lvlJc w:val="left"/>
    </w:lvl>
    <w:lvl w:ilvl="6" w:tplc="43C09E60">
      <w:numFmt w:val="decimal"/>
      <w:lvlText w:val=""/>
      <w:lvlJc w:val="left"/>
    </w:lvl>
    <w:lvl w:ilvl="7" w:tplc="2FD2D9BA">
      <w:numFmt w:val="decimal"/>
      <w:lvlText w:val=""/>
      <w:lvlJc w:val="left"/>
    </w:lvl>
    <w:lvl w:ilvl="8" w:tplc="72465DBE">
      <w:numFmt w:val="decimal"/>
      <w:lvlText w:val=""/>
      <w:lvlJc w:val="left"/>
    </w:lvl>
  </w:abstractNum>
  <w:abstractNum w:abstractNumId="26">
    <w:nsid w:val="00006BFC"/>
    <w:multiLevelType w:val="hybridMultilevel"/>
    <w:tmpl w:val="65CA50E8"/>
    <w:lvl w:ilvl="0" w:tplc="2812C098">
      <w:start w:val="10"/>
      <w:numFmt w:val="decimal"/>
      <w:lvlText w:val="%1"/>
      <w:lvlJc w:val="left"/>
    </w:lvl>
    <w:lvl w:ilvl="1" w:tplc="37A40E86">
      <w:numFmt w:val="decimal"/>
      <w:lvlText w:val=""/>
      <w:lvlJc w:val="left"/>
    </w:lvl>
    <w:lvl w:ilvl="2" w:tplc="A26C7176">
      <w:numFmt w:val="decimal"/>
      <w:lvlText w:val=""/>
      <w:lvlJc w:val="left"/>
    </w:lvl>
    <w:lvl w:ilvl="3" w:tplc="5F1AC87E">
      <w:numFmt w:val="decimal"/>
      <w:lvlText w:val=""/>
      <w:lvlJc w:val="left"/>
    </w:lvl>
    <w:lvl w:ilvl="4" w:tplc="45681F40">
      <w:numFmt w:val="decimal"/>
      <w:lvlText w:val=""/>
      <w:lvlJc w:val="left"/>
    </w:lvl>
    <w:lvl w:ilvl="5" w:tplc="42D2F6CE">
      <w:numFmt w:val="decimal"/>
      <w:lvlText w:val=""/>
      <w:lvlJc w:val="left"/>
    </w:lvl>
    <w:lvl w:ilvl="6" w:tplc="062AB7DE">
      <w:numFmt w:val="decimal"/>
      <w:lvlText w:val=""/>
      <w:lvlJc w:val="left"/>
    </w:lvl>
    <w:lvl w:ilvl="7" w:tplc="325A2120">
      <w:numFmt w:val="decimal"/>
      <w:lvlText w:val=""/>
      <w:lvlJc w:val="left"/>
    </w:lvl>
    <w:lvl w:ilvl="8" w:tplc="24B23656">
      <w:numFmt w:val="decimal"/>
      <w:lvlText w:val=""/>
      <w:lvlJc w:val="left"/>
    </w:lvl>
  </w:abstractNum>
  <w:abstractNum w:abstractNumId="27">
    <w:nsid w:val="00006E5D"/>
    <w:multiLevelType w:val="hybridMultilevel"/>
    <w:tmpl w:val="51DAA068"/>
    <w:lvl w:ilvl="0" w:tplc="331C3638">
      <w:start w:val="7"/>
      <w:numFmt w:val="decimal"/>
      <w:lvlText w:val="%1"/>
      <w:lvlJc w:val="left"/>
    </w:lvl>
    <w:lvl w:ilvl="1" w:tplc="54A4A14C">
      <w:numFmt w:val="decimal"/>
      <w:lvlText w:val=""/>
      <w:lvlJc w:val="left"/>
    </w:lvl>
    <w:lvl w:ilvl="2" w:tplc="9294C40E">
      <w:numFmt w:val="decimal"/>
      <w:lvlText w:val=""/>
      <w:lvlJc w:val="left"/>
    </w:lvl>
    <w:lvl w:ilvl="3" w:tplc="BE1E2CAE">
      <w:numFmt w:val="decimal"/>
      <w:lvlText w:val=""/>
      <w:lvlJc w:val="left"/>
    </w:lvl>
    <w:lvl w:ilvl="4" w:tplc="61EADB4C">
      <w:numFmt w:val="decimal"/>
      <w:lvlText w:val=""/>
      <w:lvlJc w:val="left"/>
    </w:lvl>
    <w:lvl w:ilvl="5" w:tplc="77EE4970">
      <w:numFmt w:val="decimal"/>
      <w:lvlText w:val=""/>
      <w:lvlJc w:val="left"/>
    </w:lvl>
    <w:lvl w:ilvl="6" w:tplc="CFA0CBBC">
      <w:numFmt w:val="decimal"/>
      <w:lvlText w:val=""/>
      <w:lvlJc w:val="left"/>
    </w:lvl>
    <w:lvl w:ilvl="7" w:tplc="79A41DB0">
      <w:numFmt w:val="decimal"/>
      <w:lvlText w:val=""/>
      <w:lvlJc w:val="left"/>
    </w:lvl>
    <w:lvl w:ilvl="8" w:tplc="30F453F4">
      <w:numFmt w:val="decimal"/>
      <w:lvlText w:val=""/>
      <w:lvlJc w:val="left"/>
    </w:lvl>
  </w:abstractNum>
  <w:abstractNum w:abstractNumId="28">
    <w:nsid w:val="0000701F"/>
    <w:multiLevelType w:val="hybridMultilevel"/>
    <w:tmpl w:val="8FAA1572"/>
    <w:lvl w:ilvl="0" w:tplc="10A83CD6">
      <w:start w:val="1"/>
      <w:numFmt w:val="bullet"/>
      <w:lvlText w:val="в"/>
      <w:lvlJc w:val="left"/>
    </w:lvl>
    <w:lvl w:ilvl="1" w:tplc="658E955E">
      <w:numFmt w:val="decimal"/>
      <w:lvlText w:val=""/>
      <w:lvlJc w:val="left"/>
    </w:lvl>
    <w:lvl w:ilvl="2" w:tplc="B96CF200">
      <w:numFmt w:val="decimal"/>
      <w:lvlText w:val=""/>
      <w:lvlJc w:val="left"/>
    </w:lvl>
    <w:lvl w:ilvl="3" w:tplc="AB10FB9C">
      <w:numFmt w:val="decimal"/>
      <w:lvlText w:val=""/>
      <w:lvlJc w:val="left"/>
    </w:lvl>
    <w:lvl w:ilvl="4" w:tplc="25F48312">
      <w:numFmt w:val="decimal"/>
      <w:lvlText w:val=""/>
      <w:lvlJc w:val="left"/>
    </w:lvl>
    <w:lvl w:ilvl="5" w:tplc="E48EB518">
      <w:numFmt w:val="decimal"/>
      <w:lvlText w:val=""/>
      <w:lvlJc w:val="left"/>
    </w:lvl>
    <w:lvl w:ilvl="6" w:tplc="F516F7BE">
      <w:numFmt w:val="decimal"/>
      <w:lvlText w:val=""/>
      <w:lvlJc w:val="left"/>
    </w:lvl>
    <w:lvl w:ilvl="7" w:tplc="FAEA8418">
      <w:numFmt w:val="decimal"/>
      <w:lvlText w:val=""/>
      <w:lvlJc w:val="left"/>
    </w:lvl>
    <w:lvl w:ilvl="8" w:tplc="2940014C">
      <w:numFmt w:val="decimal"/>
      <w:lvlText w:val=""/>
      <w:lvlJc w:val="left"/>
    </w:lvl>
  </w:abstractNum>
  <w:abstractNum w:abstractNumId="29">
    <w:nsid w:val="0000767D"/>
    <w:multiLevelType w:val="hybridMultilevel"/>
    <w:tmpl w:val="5E486D44"/>
    <w:lvl w:ilvl="0" w:tplc="5FE44432">
      <w:start w:val="1"/>
      <w:numFmt w:val="bullet"/>
      <w:lvlText w:val="-"/>
      <w:lvlJc w:val="left"/>
    </w:lvl>
    <w:lvl w:ilvl="1" w:tplc="AFACFC4C">
      <w:numFmt w:val="decimal"/>
      <w:lvlText w:val=""/>
      <w:lvlJc w:val="left"/>
    </w:lvl>
    <w:lvl w:ilvl="2" w:tplc="B156BC6A">
      <w:numFmt w:val="decimal"/>
      <w:lvlText w:val=""/>
      <w:lvlJc w:val="left"/>
    </w:lvl>
    <w:lvl w:ilvl="3" w:tplc="E626BB96">
      <w:numFmt w:val="decimal"/>
      <w:lvlText w:val=""/>
      <w:lvlJc w:val="left"/>
    </w:lvl>
    <w:lvl w:ilvl="4" w:tplc="0E38C180">
      <w:numFmt w:val="decimal"/>
      <w:lvlText w:val=""/>
      <w:lvlJc w:val="left"/>
    </w:lvl>
    <w:lvl w:ilvl="5" w:tplc="C5865774">
      <w:numFmt w:val="decimal"/>
      <w:lvlText w:val=""/>
      <w:lvlJc w:val="left"/>
    </w:lvl>
    <w:lvl w:ilvl="6" w:tplc="5BB4A3E4">
      <w:numFmt w:val="decimal"/>
      <w:lvlText w:val=""/>
      <w:lvlJc w:val="left"/>
    </w:lvl>
    <w:lvl w:ilvl="7" w:tplc="C9F2FF14">
      <w:numFmt w:val="decimal"/>
      <w:lvlText w:val=""/>
      <w:lvlJc w:val="left"/>
    </w:lvl>
    <w:lvl w:ilvl="8" w:tplc="6AE403A6">
      <w:numFmt w:val="decimal"/>
      <w:lvlText w:val=""/>
      <w:lvlJc w:val="left"/>
    </w:lvl>
  </w:abstractNum>
  <w:abstractNum w:abstractNumId="30">
    <w:nsid w:val="00007A5A"/>
    <w:multiLevelType w:val="hybridMultilevel"/>
    <w:tmpl w:val="77905D0E"/>
    <w:lvl w:ilvl="0" w:tplc="600AF800">
      <w:start w:val="1"/>
      <w:numFmt w:val="bullet"/>
      <w:lvlText w:val="-"/>
      <w:lvlJc w:val="left"/>
    </w:lvl>
    <w:lvl w:ilvl="1" w:tplc="C4E077E4">
      <w:numFmt w:val="decimal"/>
      <w:lvlText w:val=""/>
      <w:lvlJc w:val="left"/>
    </w:lvl>
    <w:lvl w:ilvl="2" w:tplc="05F86AE2">
      <w:numFmt w:val="decimal"/>
      <w:lvlText w:val=""/>
      <w:lvlJc w:val="left"/>
    </w:lvl>
    <w:lvl w:ilvl="3" w:tplc="E3586D24">
      <w:numFmt w:val="decimal"/>
      <w:lvlText w:val=""/>
      <w:lvlJc w:val="left"/>
    </w:lvl>
    <w:lvl w:ilvl="4" w:tplc="9C6EC2D4">
      <w:numFmt w:val="decimal"/>
      <w:lvlText w:val=""/>
      <w:lvlJc w:val="left"/>
    </w:lvl>
    <w:lvl w:ilvl="5" w:tplc="F4CE2A4E">
      <w:numFmt w:val="decimal"/>
      <w:lvlText w:val=""/>
      <w:lvlJc w:val="left"/>
    </w:lvl>
    <w:lvl w:ilvl="6" w:tplc="8048D428">
      <w:numFmt w:val="decimal"/>
      <w:lvlText w:val=""/>
      <w:lvlJc w:val="left"/>
    </w:lvl>
    <w:lvl w:ilvl="7" w:tplc="8FA2D4FC">
      <w:numFmt w:val="decimal"/>
      <w:lvlText w:val=""/>
      <w:lvlJc w:val="left"/>
    </w:lvl>
    <w:lvl w:ilvl="8" w:tplc="432C4020">
      <w:numFmt w:val="decimal"/>
      <w:lvlText w:val=""/>
      <w:lvlJc w:val="left"/>
    </w:lvl>
  </w:abstractNum>
  <w:abstractNum w:abstractNumId="31">
    <w:nsid w:val="00007F96"/>
    <w:multiLevelType w:val="hybridMultilevel"/>
    <w:tmpl w:val="E506C322"/>
    <w:lvl w:ilvl="0" w:tplc="9DAA23DE">
      <w:start w:val="3"/>
      <w:numFmt w:val="decimal"/>
      <w:lvlText w:val="%1."/>
      <w:lvlJc w:val="left"/>
    </w:lvl>
    <w:lvl w:ilvl="1" w:tplc="49F81D98">
      <w:numFmt w:val="decimal"/>
      <w:lvlText w:val=""/>
      <w:lvlJc w:val="left"/>
    </w:lvl>
    <w:lvl w:ilvl="2" w:tplc="AD564A90">
      <w:numFmt w:val="decimal"/>
      <w:lvlText w:val=""/>
      <w:lvlJc w:val="left"/>
    </w:lvl>
    <w:lvl w:ilvl="3" w:tplc="D35CED4C">
      <w:numFmt w:val="decimal"/>
      <w:lvlText w:val=""/>
      <w:lvlJc w:val="left"/>
    </w:lvl>
    <w:lvl w:ilvl="4" w:tplc="0D8C1C0C">
      <w:numFmt w:val="decimal"/>
      <w:lvlText w:val=""/>
      <w:lvlJc w:val="left"/>
    </w:lvl>
    <w:lvl w:ilvl="5" w:tplc="48741A2A">
      <w:numFmt w:val="decimal"/>
      <w:lvlText w:val=""/>
      <w:lvlJc w:val="left"/>
    </w:lvl>
    <w:lvl w:ilvl="6" w:tplc="0C927A04">
      <w:numFmt w:val="decimal"/>
      <w:lvlText w:val=""/>
      <w:lvlJc w:val="left"/>
    </w:lvl>
    <w:lvl w:ilvl="7" w:tplc="4B7660E6">
      <w:numFmt w:val="decimal"/>
      <w:lvlText w:val=""/>
      <w:lvlJc w:val="left"/>
    </w:lvl>
    <w:lvl w:ilvl="8" w:tplc="BDDAE982">
      <w:numFmt w:val="decimal"/>
      <w:lvlText w:val=""/>
      <w:lvlJc w:val="left"/>
    </w:lvl>
  </w:abstractNum>
  <w:abstractNum w:abstractNumId="32">
    <w:nsid w:val="00007FF5"/>
    <w:multiLevelType w:val="hybridMultilevel"/>
    <w:tmpl w:val="B0EAA036"/>
    <w:lvl w:ilvl="0" w:tplc="DD98A89A">
      <w:start w:val="1"/>
      <w:numFmt w:val="bullet"/>
      <w:lvlText w:val="в"/>
      <w:lvlJc w:val="left"/>
    </w:lvl>
    <w:lvl w:ilvl="1" w:tplc="8D6CEB88">
      <w:numFmt w:val="decimal"/>
      <w:lvlText w:val=""/>
      <w:lvlJc w:val="left"/>
    </w:lvl>
    <w:lvl w:ilvl="2" w:tplc="6E52D476">
      <w:numFmt w:val="decimal"/>
      <w:lvlText w:val=""/>
      <w:lvlJc w:val="left"/>
    </w:lvl>
    <w:lvl w:ilvl="3" w:tplc="655C0814">
      <w:numFmt w:val="decimal"/>
      <w:lvlText w:val=""/>
      <w:lvlJc w:val="left"/>
    </w:lvl>
    <w:lvl w:ilvl="4" w:tplc="417CA71E">
      <w:numFmt w:val="decimal"/>
      <w:lvlText w:val=""/>
      <w:lvlJc w:val="left"/>
    </w:lvl>
    <w:lvl w:ilvl="5" w:tplc="9CFCDCC8">
      <w:numFmt w:val="decimal"/>
      <w:lvlText w:val=""/>
      <w:lvlJc w:val="left"/>
    </w:lvl>
    <w:lvl w:ilvl="6" w:tplc="5E204DF6">
      <w:numFmt w:val="decimal"/>
      <w:lvlText w:val=""/>
      <w:lvlJc w:val="left"/>
    </w:lvl>
    <w:lvl w:ilvl="7" w:tplc="4F387AB8">
      <w:numFmt w:val="decimal"/>
      <w:lvlText w:val=""/>
      <w:lvlJc w:val="left"/>
    </w:lvl>
    <w:lvl w:ilvl="8" w:tplc="597ED198">
      <w:numFmt w:val="decimal"/>
      <w:lvlText w:val=""/>
      <w:lvlJc w:val="left"/>
    </w:lvl>
  </w:abstractNum>
  <w:abstractNum w:abstractNumId="33">
    <w:nsid w:val="103E4619"/>
    <w:multiLevelType w:val="hybridMultilevel"/>
    <w:tmpl w:val="8CE80B4E"/>
    <w:lvl w:ilvl="0" w:tplc="0D12B2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4B63A7B"/>
    <w:multiLevelType w:val="hybridMultilevel"/>
    <w:tmpl w:val="436853FE"/>
    <w:lvl w:ilvl="0" w:tplc="932CA59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B3879CC"/>
    <w:multiLevelType w:val="hybridMultilevel"/>
    <w:tmpl w:val="EA985394"/>
    <w:lvl w:ilvl="0" w:tplc="47F854E2">
      <w:start w:val="136"/>
      <w:numFmt w:val="decimal"/>
      <w:lvlText w:val="%1"/>
      <w:lvlJc w:val="left"/>
      <w:pPr>
        <w:ind w:left="204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6">
    <w:nsid w:val="3F7D58D0"/>
    <w:multiLevelType w:val="hybridMultilevel"/>
    <w:tmpl w:val="C64CF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E2002C"/>
    <w:multiLevelType w:val="multilevel"/>
    <w:tmpl w:val="B06A5ECA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b/>
        <w:sz w:val="24"/>
      </w:rPr>
    </w:lvl>
    <w:lvl w:ilvl="1">
      <w:start w:val="2"/>
      <w:numFmt w:val="decimal"/>
      <w:lvlText w:val="%1.%2"/>
      <w:lvlJc w:val="left"/>
      <w:pPr>
        <w:ind w:left="460" w:hanging="360"/>
      </w:pPr>
      <w:rPr>
        <w:rFonts w:eastAsia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eastAsia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020" w:hanging="720"/>
      </w:pPr>
      <w:rPr>
        <w:rFonts w:eastAsia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480" w:hanging="1080"/>
      </w:pPr>
      <w:rPr>
        <w:rFonts w:eastAsia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580" w:hanging="1080"/>
      </w:pPr>
      <w:rPr>
        <w:rFonts w:eastAsia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2040" w:hanging="1440"/>
      </w:pPr>
      <w:rPr>
        <w:rFonts w:eastAsia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2140" w:hanging="1440"/>
      </w:pPr>
      <w:rPr>
        <w:rFonts w:eastAsia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2600" w:hanging="1800"/>
      </w:pPr>
      <w:rPr>
        <w:rFonts w:eastAsia="Times New Roman" w:hint="default"/>
        <w:b/>
        <w:sz w:val="24"/>
      </w:rPr>
    </w:lvl>
  </w:abstractNum>
  <w:num w:numId="1">
    <w:abstractNumId w:val="6"/>
  </w:num>
  <w:num w:numId="2">
    <w:abstractNumId w:val="20"/>
  </w:num>
  <w:num w:numId="3">
    <w:abstractNumId w:val="14"/>
  </w:num>
  <w:num w:numId="4">
    <w:abstractNumId w:val="12"/>
  </w:num>
  <w:num w:numId="5">
    <w:abstractNumId w:val="4"/>
  </w:num>
  <w:num w:numId="6">
    <w:abstractNumId w:val="18"/>
  </w:num>
  <w:num w:numId="7">
    <w:abstractNumId w:val="23"/>
  </w:num>
  <w:num w:numId="8">
    <w:abstractNumId w:val="24"/>
  </w:num>
  <w:num w:numId="9">
    <w:abstractNumId w:val="16"/>
  </w:num>
  <w:num w:numId="10">
    <w:abstractNumId w:val="11"/>
  </w:num>
  <w:num w:numId="11">
    <w:abstractNumId w:val="28"/>
  </w:num>
  <w:num w:numId="12">
    <w:abstractNumId w:val="21"/>
  </w:num>
  <w:num w:numId="13">
    <w:abstractNumId w:val="30"/>
  </w:num>
  <w:num w:numId="14">
    <w:abstractNumId w:val="29"/>
  </w:num>
  <w:num w:numId="15">
    <w:abstractNumId w:val="17"/>
  </w:num>
  <w:num w:numId="16">
    <w:abstractNumId w:val="5"/>
  </w:num>
  <w:num w:numId="17">
    <w:abstractNumId w:val="15"/>
  </w:num>
  <w:num w:numId="18">
    <w:abstractNumId w:val="8"/>
  </w:num>
  <w:num w:numId="19">
    <w:abstractNumId w:val="27"/>
  </w:num>
  <w:num w:numId="20">
    <w:abstractNumId w:val="7"/>
  </w:num>
  <w:num w:numId="21">
    <w:abstractNumId w:val="22"/>
  </w:num>
  <w:num w:numId="22">
    <w:abstractNumId w:val="26"/>
  </w:num>
  <w:num w:numId="23">
    <w:abstractNumId w:val="31"/>
  </w:num>
  <w:num w:numId="24">
    <w:abstractNumId w:val="32"/>
  </w:num>
  <w:num w:numId="25">
    <w:abstractNumId w:val="19"/>
  </w:num>
  <w:num w:numId="26">
    <w:abstractNumId w:val="13"/>
  </w:num>
  <w:num w:numId="27">
    <w:abstractNumId w:val="9"/>
  </w:num>
  <w:num w:numId="28">
    <w:abstractNumId w:val="10"/>
  </w:num>
  <w:num w:numId="29">
    <w:abstractNumId w:val="25"/>
  </w:num>
  <w:num w:numId="30">
    <w:abstractNumId w:val="3"/>
  </w:num>
  <w:num w:numId="31">
    <w:abstractNumId w:val="2"/>
  </w:num>
  <w:num w:numId="32">
    <w:abstractNumId w:val="36"/>
  </w:num>
  <w:num w:numId="33">
    <w:abstractNumId w:val="0"/>
  </w:num>
  <w:num w:numId="34">
    <w:abstractNumId w:val="1"/>
  </w:num>
  <w:num w:numId="35">
    <w:abstractNumId w:val="35"/>
  </w:num>
  <w:num w:numId="36">
    <w:abstractNumId w:val="34"/>
  </w:num>
  <w:num w:numId="37">
    <w:abstractNumId w:val="37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F72F8"/>
    <w:rsid w:val="00037D27"/>
    <w:rsid w:val="000445B1"/>
    <w:rsid w:val="00045EF2"/>
    <w:rsid w:val="00050318"/>
    <w:rsid w:val="00066A98"/>
    <w:rsid w:val="00084FF8"/>
    <w:rsid w:val="00097B78"/>
    <w:rsid w:val="000D2227"/>
    <w:rsid w:val="00111C74"/>
    <w:rsid w:val="001360AE"/>
    <w:rsid w:val="001D51EC"/>
    <w:rsid w:val="001E0701"/>
    <w:rsid w:val="001E3191"/>
    <w:rsid w:val="001F54AE"/>
    <w:rsid w:val="00205EDE"/>
    <w:rsid w:val="00210159"/>
    <w:rsid w:val="00210168"/>
    <w:rsid w:val="002460A1"/>
    <w:rsid w:val="002639A5"/>
    <w:rsid w:val="00291684"/>
    <w:rsid w:val="0030098F"/>
    <w:rsid w:val="00305186"/>
    <w:rsid w:val="003254F3"/>
    <w:rsid w:val="00341E47"/>
    <w:rsid w:val="0035194D"/>
    <w:rsid w:val="003540BC"/>
    <w:rsid w:val="0037178D"/>
    <w:rsid w:val="003D3AB6"/>
    <w:rsid w:val="003E3F5A"/>
    <w:rsid w:val="00415ECC"/>
    <w:rsid w:val="0044790A"/>
    <w:rsid w:val="004532D9"/>
    <w:rsid w:val="004608FF"/>
    <w:rsid w:val="00474FA2"/>
    <w:rsid w:val="004C0888"/>
    <w:rsid w:val="004D3A4E"/>
    <w:rsid w:val="00511EAB"/>
    <w:rsid w:val="00516A2D"/>
    <w:rsid w:val="005277E1"/>
    <w:rsid w:val="005301A1"/>
    <w:rsid w:val="005302A6"/>
    <w:rsid w:val="00551AE9"/>
    <w:rsid w:val="005B2411"/>
    <w:rsid w:val="005B7151"/>
    <w:rsid w:val="005D1B78"/>
    <w:rsid w:val="00640842"/>
    <w:rsid w:val="00655D17"/>
    <w:rsid w:val="0066027C"/>
    <w:rsid w:val="006639D6"/>
    <w:rsid w:val="00694237"/>
    <w:rsid w:val="007206FE"/>
    <w:rsid w:val="00735BE8"/>
    <w:rsid w:val="00770C5D"/>
    <w:rsid w:val="00776177"/>
    <w:rsid w:val="007A664B"/>
    <w:rsid w:val="0086267E"/>
    <w:rsid w:val="008C4FFD"/>
    <w:rsid w:val="008D053B"/>
    <w:rsid w:val="008E18DC"/>
    <w:rsid w:val="008F72F8"/>
    <w:rsid w:val="009106FF"/>
    <w:rsid w:val="009203EE"/>
    <w:rsid w:val="009A4926"/>
    <w:rsid w:val="009C45D1"/>
    <w:rsid w:val="00A10D7B"/>
    <w:rsid w:val="00A37211"/>
    <w:rsid w:val="00A84B1F"/>
    <w:rsid w:val="00A85AA7"/>
    <w:rsid w:val="00AA078D"/>
    <w:rsid w:val="00AB2799"/>
    <w:rsid w:val="00B03EA9"/>
    <w:rsid w:val="00B17132"/>
    <w:rsid w:val="00B2078F"/>
    <w:rsid w:val="00B220A1"/>
    <w:rsid w:val="00B71D38"/>
    <w:rsid w:val="00B72B2A"/>
    <w:rsid w:val="00BA7D9B"/>
    <w:rsid w:val="00BB77E2"/>
    <w:rsid w:val="00BC7083"/>
    <w:rsid w:val="00BD102D"/>
    <w:rsid w:val="00BE3C0D"/>
    <w:rsid w:val="00C15BE1"/>
    <w:rsid w:val="00C8280E"/>
    <w:rsid w:val="00CA2283"/>
    <w:rsid w:val="00D00C24"/>
    <w:rsid w:val="00D330ED"/>
    <w:rsid w:val="00D3707D"/>
    <w:rsid w:val="00D40337"/>
    <w:rsid w:val="00D4702D"/>
    <w:rsid w:val="00D83961"/>
    <w:rsid w:val="00E005EC"/>
    <w:rsid w:val="00E124AC"/>
    <w:rsid w:val="00E13C16"/>
    <w:rsid w:val="00E2314B"/>
    <w:rsid w:val="00E66E17"/>
    <w:rsid w:val="00EB4D78"/>
    <w:rsid w:val="00ED4EB0"/>
    <w:rsid w:val="00F34873"/>
    <w:rsid w:val="00F60C36"/>
    <w:rsid w:val="00F92B9C"/>
    <w:rsid w:val="00FC5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6267E"/>
    <w:pPr>
      <w:ind w:left="720"/>
      <w:contextualSpacing/>
    </w:pPr>
  </w:style>
  <w:style w:type="paragraph" w:customStyle="1" w:styleId="1">
    <w:name w:val="Обычный (веб)1"/>
    <w:basedOn w:val="a"/>
    <w:rsid w:val="00A10D7B"/>
    <w:pPr>
      <w:suppressAutoHyphens/>
      <w:spacing w:after="200" w:line="276" w:lineRule="auto"/>
    </w:pPr>
    <w:rPr>
      <w:rFonts w:ascii="Calibri" w:eastAsia="Times New Roman" w:hAnsi="Calibri"/>
      <w:lang w:eastAsia="ar-SA"/>
    </w:rPr>
  </w:style>
  <w:style w:type="paragraph" w:customStyle="1" w:styleId="jsaltername">
    <w:name w:val="js_alter_name"/>
    <w:basedOn w:val="a"/>
    <w:rsid w:val="00A10D7B"/>
    <w:pPr>
      <w:suppressAutoHyphens/>
      <w:spacing w:after="200" w:line="276" w:lineRule="auto"/>
    </w:pPr>
    <w:rPr>
      <w:rFonts w:ascii="Calibri" w:eastAsia="Times New Roman" w:hAnsi="Calibri"/>
      <w:lang w:eastAsia="ar-SA"/>
    </w:rPr>
  </w:style>
  <w:style w:type="paragraph" w:styleId="a5">
    <w:name w:val="Normal (Web)"/>
    <w:basedOn w:val="a"/>
    <w:uiPriority w:val="99"/>
    <w:unhideWhenUsed/>
    <w:rsid w:val="00A10D7B"/>
    <w:pPr>
      <w:spacing w:before="100" w:beforeAutospacing="1" w:after="119"/>
    </w:pPr>
    <w:rPr>
      <w:rFonts w:eastAsia="Times New Roman"/>
      <w:sz w:val="24"/>
      <w:szCs w:val="24"/>
    </w:rPr>
  </w:style>
  <w:style w:type="paragraph" w:customStyle="1" w:styleId="a6">
    <w:name w:val="Содержимое таблицы"/>
    <w:basedOn w:val="a"/>
    <w:rsid w:val="00BA7D9B"/>
    <w:pPr>
      <w:widowControl w:val="0"/>
      <w:suppressLineNumbers/>
      <w:suppressAutoHyphens/>
    </w:pPr>
    <w:rPr>
      <w:rFonts w:eastAsia="Lucida Sans Unicode"/>
      <w:kern w:val="1"/>
      <w:sz w:val="24"/>
      <w:szCs w:val="24"/>
    </w:rPr>
  </w:style>
  <w:style w:type="character" w:customStyle="1" w:styleId="10">
    <w:name w:val="Основной шрифт абзаца1"/>
    <w:rsid w:val="00D4702D"/>
  </w:style>
  <w:style w:type="paragraph" w:customStyle="1" w:styleId="Standard">
    <w:name w:val="Standard"/>
    <w:rsid w:val="00D4702D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5031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03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2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70D70-2B07-4254-9D90-AB2DE72BF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12</Pages>
  <Words>4440</Words>
  <Characters>25310</Characters>
  <Application>Microsoft Office Word</Application>
  <DocSecurity>0</DocSecurity>
  <Lines>210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</cp:lastModifiedBy>
  <cp:revision>55</cp:revision>
  <cp:lastPrinted>2021-06-30T21:46:00Z</cp:lastPrinted>
  <dcterms:created xsi:type="dcterms:W3CDTF">2017-11-08T07:44:00Z</dcterms:created>
  <dcterms:modified xsi:type="dcterms:W3CDTF">2022-10-14T05:52:00Z</dcterms:modified>
</cp:coreProperties>
</file>